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983A" w14:textId="62301366" w:rsidR="003F7D87" w:rsidRDefault="005C3B9A">
      <w:pPr>
        <w:pStyle w:val="Heading1"/>
        <w:jc w:val="center"/>
      </w:pPr>
      <w:r>
        <w:t>Confined Spaces</w:t>
      </w:r>
    </w:p>
    <w:p w14:paraId="1696D5CB" w14:textId="25F5CFC2" w:rsidR="003F7D87" w:rsidRDefault="003F7D87" w:rsidP="00A71A8A"/>
    <w:p w14:paraId="339495CD" w14:textId="77777777" w:rsidR="003F7D87" w:rsidRDefault="005C3B9A">
      <w:pPr>
        <w:pStyle w:val="Heading2"/>
      </w:pPr>
      <w:r>
        <w:t>Operation Info</w:t>
      </w:r>
    </w:p>
    <w:p w14:paraId="6643B722" w14:textId="77777777" w:rsidR="003F7D87" w:rsidRDefault="005C3B9A">
      <w:r>
        <w:rPr>
          <w:b/>
        </w:rPr>
        <w:t>Date and Time</w:t>
      </w:r>
    </w:p>
    <w:p w14:paraId="4ED56F23" w14:textId="77777777" w:rsidR="003F7D87" w:rsidRDefault="005C3B9A">
      <w:r>
        <w:t>________________________________________</w:t>
      </w:r>
    </w:p>
    <w:p w14:paraId="6D157F1C" w14:textId="77777777" w:rsidR="003F7D87" w:rsidRDefault="005C3B9A">
      <w:r>
        <w:rPr>
          <w:b/>
        </w:rPr>
        <w:t>Attach Picture(s) of STCKY Work Area</w:t>
      </w:r>
    </w:p>
    <w:p w14:paraId="6CBA3680" w14:textId="77777777" w:rsidR="003F7D87" w:rsidRDefault="005C3B9A">
      <w:r>
        <w:t>________________________________________</w:t>
      </w:r>
    </w:p>
    <w:p w14:paraId="3EC9CAE8" w14:textId="77777777" w:rsidR="003F7D87" w:rsidRDefault="005C3B9A">
      <w:r>
        <w:rPr>
          <w:b/>
        </w:rPr>
        <w:t>Contractor</w:t>
      </w:r>
    </w:p>
    <w:p w14:paraId="5E79EA3D" w14:textId="77777777" w:rsidR="003F7D87" w:rsidRDefault="005C3B9A">
      <w:pPr>
        <w:pStyle w:val="ListBullet"/>
      </w:pPr>
      <w:r>
        <w:t>Sundt</w:t>
      </w:r>
    </w:p>
    <w:p w14:paraId="061C1CB3" w14:textId="77777777" w:rsidR="003F7D87" w:rsidRDefault="005C3B9A">
      <w:pPr>
        <w:pStyle w:val="ListBullet"/>
      </w:pPr>
      <w:r>
        <w:t>Trade Partner</w:t>
      </w:r>
    </w:p>
    <w:p w14:paraId="7F85C023" w14:textId="77777777" w:rsidR="003F7D87" w:rsidRDefault="005C3B9A">
      <w:r>
        <w:rPr>
          <w:b/>
        </w:rPr>
        <w:t>Trade Partner responsible for operation</w:t>
      </w:r>
    </w:p>
    <w:p w14:paraId="4928F8FF" w14:textId="77777777" w:rsidR="003F7D87" w:rsidRDefault="005C3B9A">
      <w:r>
        <w:t>________________________________________</w:t>
      </w:r>
    </w:p>
    <w:p w14:paraId="43E53942" w14:textId="77777777" w:rsidR="003F7D87" w:rsidRDefault="005C3B9A">
      <w:r>
        <w:rPr>
          <w:b/>
        </w:rPr>
        <w:t>Trade partner responsible for operation</w:t>
      </w:r>
    </w:p>
    <w:p w14:paraId="4BD28506" w14:textId="77777777" w:rsidR="003F7D87" w:rsidRDefault="005C3B9A">
      <w:r>
        <w:t>________________________________________</w:t>
      </w:r>
    </w:p>
    <w:p w14:paraId="66460E2B" w14:textId="77777777" w:rsidR="003F7D87" w:rsidRDefault="005C3B9A">
      <w:r>
        <w:rPr>
          <w:b/>
        </w:rPr>
        <w:t>Division of Work</w:t>
      </w:r>
    </w:p>
    <w:p w14:paraId="289A8368" w14:textId="77777777" w:rsidR="003F7D87" w:rsidRDefault="005C3B9A">
      <w:pPr>
        <w:pStyle w:val="ListBullet"/>
      </w:pPr>
      <w:r>
        <w:t>0 Not related to a scope of work - N/A</w:t>
      </w:r>
    </w:p>
    <w:p w14:paraId="4AAFE2F4" w14:textId="77777777" w:rsidR="003F7D87" w:rsidRDefault="005C3B9A">
      <w:pPr>
        <w:pStyle w:val="ListBullet"/>
      </w:pPr>
      <w:r>
        <w:t>00 00 00 - General Conditions &amp; General Requirements</w:t>
      </w:r>
    </w:p>
    <w:p w14:paraId="58A290FE" w14:textId="77777777" w:rsidR="003F7D87" w:rsidRDefault="005C3B9A">
      <w:pPr>
        <w:pStyle w:val="ListBullet"/>
      </w:pPr>
      <w:r>
        <w:t>02 00 00 - Existing Conditions</w:t>
      </w:r>
    </w:p>
    <w:p w14:paraId="6FA13EC1" w14:textId="77777777" w:rsidR="003F7D87" w:rsidRDefault="005C3B9A">
      <w:pPr>
        <w:pStyle w:val="ListBullet"/>
      </w:pPr>
      <w:r>
        <w:t>03 00 00 - Concrete</w:t>
      </w:r>
    </w:p>
    <w:p w14:paraId="17F17431" w14:textId="77777777" w:rsidR="003F7D87" w:rsidRDefault="005C3B9A">
      <w:pPr>
        <w:pStyle w:val="ListBullet"/>
      </w:pPr>
      <w:r>
        <w:t>04 00 00 - Masonry</w:t>
      </w:r>
    </w:p>
    <w:p w14:paraId="25033BDE" w14:textId="77777777" w:rsidR="003F7D87" w:rsidRDefault="005C3B9A">
      <w:pPr>
        <w:pStyle w:val="ListBullet"/>
      </w:pPr>
      <w:r>
        <w:t>05 00 00 - Metals</w:t>
      </w:r>
    </w:p>
    <w:p w14:paraId="081C72BE" w14:textId="77777777" w:rsidR="003F7D87" w:rsidRDefault="005C3B9A">
      <w:pPr>
        <w:pStyle w:val="ListBullet"/>
      </w:pPr>
      <w:r>
        <w:t>06 00 00 - Wood, Plastics, and Composites</w:t>
      </w:r>
    </w:p>
    <w:p w14:paraId="466A9440" w14:textId="77777777" w:rsidR="003F7D87" w:rsidRDefault="005C3B9A">
      <w:pPr>
        <w:pStyle w:val="ListBullet"/>
      </w:pPr>
      <w:r>
        <w:t>07 00 00 - Thermal and Moisture Protection</w:t>
      </w:r>
    </w:p>
    <w:p w14:paraId="01C6420E" w14:textId="77777777" w:rsidR="003F7D87" w:rsidRDefault="005C3B9A">
      <w:pPr>
        <w:pStyle w:val="ListBullet"/>
      </w:pPr>
      <w:r>
        <w:t>08 00 00 - Openings</w:t>
      </w:r>
    </w:p>
    <w:p w14:paraId="2DE0CEA8" w14:textId="77777777" w:rsidR="003F7D87" w:rsidRDefault="005C3B9A">
      <w:pPr>
        <w:pStyle w:val="ListBullet"/>
      </w:pPr>
      <w:r>
        <w:t>09 00 00 - Finishes</w:t>
      </w:r>
    </w:p>
    <w:p w14:paraId="2464C606" w14:textId="77777777" w:rsidR="003F7D87" w:rsidRDefault="005C3B9A">
      <w:pPr>
        <w:pStyle w:val="ListBullet"/>
      </w:pPr>
      <w:r>
        <w:t>10 00 00 - Specialties</w:t>
      </w:r>
    </w:p>
    <w:p w14:paraId="490D8721" w14:textId="77777777" w:rsidR="003F7D87" w:rsidRDefault="005C3B9A">
      <w:pPr>
        <w:pStyle w:val="ListBullet"/>
      </w:pPr>
      <w:r>
        <w:t>11 00 00 - Equipment</w:t>
      </w:r>
    </w:p>
    <w:p w14:paraId="2705EA9C" w14:textId="77777777" w:rsidR="003F7D87" w:rsidRDefault="005C3B9A">
      <w:pPr>
        <w:pStyle w:val="ListBullet"/>
      </w:pPr>
      <w:r>
        <w:t>12 00 00 - Furnishings</w:t>
      </w:r>
    </w:p>
    <w:p w14:paraId="2906328C" w14:textId="77777777" w:rsidR="003F7D87" w:rsidRDefault="005C3B9A">
      <w:pPr>
        <w:pStyle w:val="ListBullet"/>
      </w:pPr>
      <w:r>
        <w:t>13 00 00 - Special Construction</w:t>
      </w:r>
    </w:p>
    <w:p w14:paraId="6DCDF076" w14:textId="77777777" w:rsidR="003F7D87" w:rsidRDefault="005C3B9A">
      <w:pPr>
        <w:pStyle w:val="ListBullet"/>
      </w:pPr>
      <w:r>
        <w:t>14 00 00 - Conveying Equipment</w:t>
      </w:r>
    </w:p>
    <w:p w14:paraId="108EC346" w14:textId="77777777" w:rsidR="003F7D87" w:rsidRDefault="005C3B9A">
      <w:pPr>
        <w:pStyle w:val="ListBullet"/>
      </w:pPr>
      <w:r>
        <w:t>21 00 00 - Fire Suppression</w:t>
      </w:r>
    </w:p>
    <w:p w14:paraId="4FE61731" w14:textId="77777777" w:rsidR="003F7D87" w:rsidRDefault="005C3B9A">
      <w:pPr>
        <w:pStyle w:val="ListBullet"/>
      </w:pPr>
      <w:r>
        <w:t>22 00 00 - Plumbing</w:t>
      </w:r>
    </w:p>
    <w:p w14:paraId="49148692" w14:textId="77777777" w:rsidR="003F7D87" w:rsidRDefault="005C3B9A">
      <w:pPr>
        <w:pStyle w:val="ListBullet"/>
      </w:pPr>
      <w:r>
        <w:lastRenderedPageBreak/>
        <w:t>23 00 00 - Heating Ventilating and Air Conditioning (HVAC)</w:t>
      </w:r>
    </w:p>
    <w:p w14:paraId="337B6BBA" w14:textId="77777777" w:rsidR="003F7D87" w:rsidRDefault="005C3B9A">
      <w:pPr>
        <w:pStyle w:val="ListBullet"/>
      </w:pPr>
      <w:r>
        <w:t>25 50 00 - Integrated Automation Facility Controls</w:t>
      </w:r>
    </w:p>
    <w:p w14:paraId="20E08C7F" w14:textId="77777777" w:rsidR="003F7D87" w:rsidRDefault="005C3B9A">
      <w:pPr>
        <w:pStyle w:val="ListBullet"/>
      </w:pPr>
      <w:r>
        <w:t>26 00 00 - Electrical</w:t>
      </w:r>
    </w:p>
    <w:p w14:paraId="617ABA61" w14:textId="77777777" w:rsidR="003F7D87" w:rsidRDefault="005C3B9A">
      <w:pPr>
        <w:pStyle w:val="ListBullet"/>
      </w:pPr>
      <w:r>
        <w:t>27 00 00 - Communications</w:t>
      </w:r>
    </w:p>
    <w:p w14:paraId="3C4CF7B3" w14:textId="77777777" w:rsidR="003F7D87" w:rsidRDefault="005C3B9A">
      <w:pPr>
        <w:pStyle w:val="ListBullet"/>
      </w:pPr>
      <w:r>
        <w:t>28 00 00 - Electronic Safety &amp; Security</w:t>
      </w:r>
    </w:p>
    <w:p w14:paraId="6FC76D69" w14:textId="77777777" w:rsidR="003F7D87" w:rsidRDefault="005C3B9A">
      <w:pPr>
        <w:pStyle w:val="ListBullet"/>
      </w:pPr>
      <w:r>
        <w:t>31 00 00 - Earthwork</w:t>
      </w:r>
    </w:p>
    <w:p w14:paraId="50BD37C0" w14:textId="77777777" w:rsidR="003F7D87" w:rsidRDefault="005C3B9A">
      <w:pPr>
        <w:pStyle w:val="ListBullet"/>
      </w:pPr>
      <w:r>
        <w:t>32 00 00 - Exterior Improvements</w:t>
      </w:r>
    </w:p>
    <w:p w14:paraId="06109C17" w14:textId="77777777" w:rsidR="003F7D87" w:rsidRDefault="005C3B9A">
      <w:pPr>
        <w:pStyle w:val="ListBullet"/>
      </w:pPr>
      <w:r>
        <w:t>33 00 00 - Utilities</w:t>
      </w:r>
    </w:p>
    <w:p w14:paraId="4640E1F1" w14:textId="77777777" w:rsidR="003F7D87" w:rsidRDefault="005C3B9A">
      <w:pPr>
        <w:pStyle w:val="ListBullet"/>
      </w:pPr>
      <w:r>
        <w:t>34 00 00 - Transportation</w:t>
      </w:r>
    </w:p>
    <w:p w14:paraId="4228AE3F" w14:textId="77777777" w:rsidR="003F7D87" w:rsidRDefault="005C3B9A">
      <w:pPr>
        <w:pStyle w:val="ListBullet"/>
      </w:pPr>
      <w:r>
        <w:t>40 00 00 - Process Interconnections</w:t>
      </w:r>
    </w:p>
    <w:p w14:paraId="2DB17C9B" w14:textId="77777777" w:rsidR="003F7D87" w:rsidRDefault="005C3B9A">
      <w:pPr>
        <w:pStyle w:val="ListBullet"/>
      </w:pPr>
      <w:r>
        <w:t>41 00 00 - Material Processing &amp; Handling Equipment</w:t>
      </w:r>
    </w:p>
    <w:p w14:paraId="0D06185C" w14:textId="77777777" w:rsidR="003F7D87" w:rsidRDefault="005C3B9A">
      <w:pPr>
        <w:pStyle w:val="ListBullet"/>
      </w:pPr>
      <w:r>
        <w:t>42 00 00 - Process Heating/Cooling/Drying Equipment</w:t>
      </w:r>
    </w:p>
    <w:p w14:paraId="3DE130ED" w14:textId="77777777" w:rsidR="003F7D87" w:rsidRDefault="005C3B9A">
      <w:pPr>
        <w:pStyle w:val="ListBullet"/>
      </w:pPr>
      <w:r>
        <w:t>43 00 00 - Process Gas &amp; Liquid Handling/Purification/Storage Equipment</w:t>
      </w:r>
    </w:p>
    <w:p w14:paraId="031ED416" w14:textId="77777777" w:rsidR="003F7D87" w:rsidRDefault="005C3B9A">
      <w:pPr>
        <w:pStyle w:val="ListBullet"/>
      </w:pPr>
      <w:r>
        <w:t>44 00 00 - Pollution &amp; Waste Control Equipment</w:t>
      </w:r>
    </w:p>
    <w:p w14:paraId="50BAF741" w14:textId="77777777" w:rsidR="003F7D87" w:rsidRDefault="005C3B9A">
      <w:pPr>
        <w:pStyle w:val="ListBullet"/>
      </w:pPr>
      <w:r>
        <w:t>45 00 00 - Industry-Specific Manufacturing Equipment</w:t>
      </w:r>
    </w:p>
    <w:p w14:paraId="2FAC5959" w14:textId="77777777" w:rsidR="003F7D87" w:rsidRDefault="005C3B9A">
      <w:pPr>
        <w:pStyle w:val="ListBullet"/>
      </w:pPr>
      <w:r>
        <w:t>46 00 00 - Water &amp; Wastewater Equipment</w:t>
      </w:r>
    </w:p>
    <w:p w14:paraId="01EC88EC" w14:textId="77777777" w:rsidR="003F7D87" w:rsidRDefault="005C3B9A">
      <w:pPr>
        <w:pStyle w:val="ListBullet"/>
      </w:pPr>
      <w:r>
        <w:t>48 00 00 - Electrical Power Generation</w:t>
      </w:r>
    </w:p>
    <w:p w14:paraId="6A4D7430" w14:textId="77777777" w:rsidR="003F7D87" w:rsidRDefault="005C3B9A">
      <w:pPr>
        <w:pStyle w:val="Heading2"/>
      </w:pPr>
      <w:r>
        <w:t>STCKY CONTROLS</w:t>
      </w:r>
    </w:p>
    <w:p w14:paraId="386F46F5" w14:textId="77777777" w:rsidR="003F7D87" w:rsidRDefault="005C3B9A">
      <w:r>
        <w:rPr>
          <w:b/>
        </w:rPr>
        <w:t>Confined Space Identification</w:t>
      </w:r>
    </w:p>
    <w:p w14:paraId="2001F69A" w14:textId="77777777" w:rsidR="003F7D87" w:rsidRDefault="005C3B9A">
      <w:r>
        <w:t>________________________________________</w:t>
      </w:r>
    </w:p>
    <w:p w14:paraId="065E445F" w14:textId="77777777" w:rsidR="003F7D87" w:rsidRDefault="005C3B9A">
      <w:r>
        <w:rPr>
          <w:b/>
        </w:rPr>
        <w:t>"Confined</w:t>
      </w:r>
      <w:r>
        <w:rPr>
          <w:b/>
        </w:rPr>
        <w:br/>
        <w:t>space" means a space that:</w:t>
      </w:r>
      <w:r>
        <w:rPr>
          <w:b/>
        </w:rPr>
        <w:br/>
        <w:t>(1) Is large enough and so configured that an</w:t>
      </w:r>
      <w:r>
        <w:rPr>
          <w:b/>
        </w:rPr>
        <w:br/>
        <w:t xml:space="preserve">employee can bodily enter and perform assigned work; </w:t>
      </w:r>
      <w:r>
        <w:rPr>
          <w:b/>
        </w:rPr>
        <w:br/>
        <w:t>and</w:t>
      </w:r>
      <w:r>
        <w:rPr>
          <w:b/>
        </w:rPr>
        <w:br/>
        <w:t>(2) Has limited or restricted means for entry or</w:t>
      </w:r>
      <w:r>
        <w:rPr>
          <w:b/>
        </w:rPr>
        <w:br/>
        <w:t>exit (for example, tanks, vessels, silos, storage bins, hoppers, vaults, and</w:t>
      </w:r>
      <w:r>
        <w:rPr>
          <w:b/>
        </w:rPr>
        <w:br/>
      </w:r>
      <w:r>
        <w:rPr>
          <w:b/>
        </w:rPr>
        <w:t xml:space="preserve">pits are spaces that may have limited means of entry.); </w:t>
      </w:r>
      <w:r>
        <w:rPr>
          <w:b/>
        </w:rPr>
        <w:br/>
        <w:t>and</w:t>
      </w:r>
      <w:r>
        <w:rPr>
          <w:b/>
        </w:rPr>
        <w:br/>
        <w:t>(3) Is not designed for continuous employee</w:t>
      </w:r>
      <w:r>
        <w:rPr>
          <w:b/>
        </w:rPr>
        <w:br/>
        <w:t>occupancy.</w:t>
      </w:r>
      <w:r>
        <w:rPr>
          <w:b/>
        </w:rPr>
        <w:br/>
        <w:t>"Non-permit</w:t>
      </w:r>
      <w:r>
        <w:rPr>
          <w:b/>
        </w:rPr>
        <w:br/>
        <w:t xml:space="preserve">confined space" </w:t>
      </w:r>
      <w:r>
        <w:rPr>
          <w:b/>
        </w:rPr>
        <w:br/>
        <w:t xml:space="preserve">means a confined space that does not contain </w:t>
      </w:r>
      <w:r>
        <w:rPr>
          <w:b/>
        </w:rPr>
        <w:br/>
        <w:t>or,</w:t>
      </w:r>
      <w:r>
        <w:rPr>
          <w:b/>
        </w:rPr>
        <w:br/>
        <w:t xml:space="preserve"> with</w:t>
      </w:r>
      <w:r>
        <w:rPr>
          <w:b/>
        </w:rPr>
        <w:br/>
        <w:t>respect to atmospheric hazards, have the potential to contain any hazard</w:t>
      </w:r>
      <w:r>
        <w:rPr>
          <w:b/>
        </w:rPr>
        <w:br/>
        <w:t>capable of causing death or serious physical harm.</w:t>
      </w:r>
      <w:r>
        <w:rPr>
          <w:b/>
        </w:rPr>
        <w:br/>
        <w:t>"Permit-required</w:t>
      </w:r>
      <w:r>
        <w:rPr>
          <w:b/>
        </w:rPr>
        <w:br/>
        <w:t>confined space (permit space)" means a confined space that has one or more</w:t>
      </w:r>
      <w:r>
        <w:rPr>
          <w:b/>
        </w:rPr>
        <w:br/>
      </w:r>
      <w:r>
        <w:rPr>
          <w:b/>
        </w:rPr>
        <w:lastRenderedPageBreak/>
        <w:t>of the following characteristics:</w:t>
      </w:r>
      <w:r>
        <w:rPr>
          <w:b/>
        </w:rPr>
        <w:br/>
        <w:t>(1) Contains or has a potential to contain a</w:t>
      </w:r>
      <w:r>
        <w:rPr>
          <w:b/>
        </w:rPr>
        <w:br/>
      </w:r>
      <w:r>
        <w:rPr>
          <w:b/>
        </w:rPr>
        <w:t>hazardous atmosphere;</w:t>
      </w:r>
      <w:r>
        <w:rPr>
          <w:b/>
        </w:rPr>
        <w:br/>
        <w:t>(2) Contains a material that has the potential</w:t>
      </w:r>
      <w:r>
        <w:rPr>
          <w:b/>
        </w:rPr>
        <w:br/>
        <w:t>for engulfing an entrant;</w:t>
      </w:r>
      <w:r>
        <w:rPr>
          <w:b/>
        </w:rPr>
        <w:br/>
        <w:t>(3) Has an internal configuration such that an</w:t>
      </w:r>
      <w:r>
        <w:rPr>
          <w:b/>
        </w:rPr>
        <w:br/>
        <w:t>entrant could be trapped or asphyxiated by inwardly converging walls or by a</w:t>
      </w:r>
      <w:r>
        <w:rPr>
          <w:b/>
        </w:rPr>
        <w:br/>
        <w:t>floor which slopes downward and tapers to a smaller cross-section; or</w:t>
      </w:r>
      <w:r>
        <w:rPr>
          <w:b/>
        </w:rPr>
        <w:br/>
        <w:t>(4) Contains any other recognized serious safety</w:t>
      </w:r>
      <w:r>
        <w:rPr>
          <w:b/>
        </w:rPr>
        <w:br/>
        <w:t>or health hazard.</w:t>
      </w:r>
    </w:p>
    <w:p w14:paraId="69719C7E" w14:textId="77777777" w:rsidR="003F7D87" w:rsidRDefault="005C3B9A">
      <w:pPr>
        <w:pStyle w:val="ListBullet"/>
      </w:pPr>
      <w:r>
        <w:t>Non-permit Required</w:t>
      </w:r>
    </w:p>
    <w:p w14:paraId="468D7F84" w14:textId="77777777" w:rsidR="003F7D87" w:rsidRDefault="005C3B9A">
      <w:pPr>
        <w:pStyle w:val="ListBullet"/>
      </w:pPr>
      <w:r>
        <w:t>Permit Required</w:t>
      </w:r>
    </w:p>
    <w:p w14:paraId="3D61BA74" w14:textId="77777777" w:rsidR="003F7D87" w:rsidRDefault="005C3B9A">
      <w:r>
        <w:rPr>
          <w:b/>
        </w:rPr>
        <w:t>Non-permit required Confined Space: Confined space air tested verifying Non-Permit required classification?</w:t>
      </w:r>
    </w:p>
    <w:p w14:paraId="693AC343" w14:textId="77777777" w:rsidR="003F7D87" w:rsidRDefault="005C3B9A">
      <w:r>
        <w:t>________________________________________</w:t>
      </w:r>
    </w:p>
    <w:p w14:paraId="0E61DA5A" w14:textId="77777777" w:rsidR="003F7D87" w:rsidRDefault="005C3B9A">
      <w:r>
        <w:rPr>
          <w:b/>
        </w:rPr>
        <w:t>Air tested to verify no atmospheric hazards present.</w:t>
      </w:r>
    </w:p>
    <w:p w14:paraId="5B026F95" w14:textId="77777777" w:rsidR="003F7D87" w:rsidRDefault="005C3B9A">
      <w:pPr>
        <w:pStyle w:val="ListBullet"/>
      </w:pPr>
      <w:r>
        <w:t>Yes</w:t>
      </w:r>
    </w:p>
    <w:p w14:paraId="077F8C83" w14:textId="77777777" w:rsidR="003F7D87" w:rsidRDefault="005C3B9A">
      <w:pPr>
        <w:pStyle w:val="ListBullet"/>
      </w:pPr>
      <w:r>
        <w:t>No</w:t>
      </w:r>
    </w:p>
    <w:p w14:paraId="433E27D9" w14:textId="77777777" w:rsidR="003F7D87" w:rsidRDefault="005C3B9A">
      <w:r>
        <w:rPr>
          <w:b/>
        </w:rPr>
        <w:t>Non-permit required Confined Space: Air Testing - Safeguards</w:t>
      </w:r>
    </w:p>
    <w:p w14:paraId="428B9AC1" w14:textId="77777777" w:rsidR="003F7D87" w:rsidRDefault="005C3B9A">
      <w:pPr>
        <w:pStyle w:val="ListBullet"/>
      </w:pPr>
      <w:r>
        <w:t>Verify "Non-Permit" classification with air testing</w:t>
      </w:r>
    </w:p>
    <w:p w14:paraId="00BCBFAD" w14:textId="77777777" w:rsidR="003F7D87" w:rsidRDefault="005C3B9A">
      <w:pPr>
        <w:pStyle w:val="ListBullet"/>
      </w:pPr>
      <w:r>
        <w:t>Review permit. Test atmosphere. Re-classify confined space</w:t>
      </w:r>
    </w:p>
    <w:p w14:paraId="6411EFFD" w14:textId="77777777" w:rsidR="003F7D87" w:rsidRDefault="005C3B9A">
      <w:r>
        <w:rPr>
          <w:b/>
        </w:rPr>
        <w:t>Reason for lack of Confined space air testing verifying Non-Permit required classification</w:t>
      </w:r>
    </w:p>
    <w:p w14:paraId="1F30BA32" w14:textId="77777777" w:rsidR="003F7D87" w:rsidRDefault="005C3B9A">
      <w:r>
        <w:t>________________________________________</w:t>
      </w:r>
    </w:p>
    <w:p w14:paraId="2B63C3B7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</w:r>
      <w:r>
        <w:rPr>
          <w:b/>
        </w:rPr>
        <w:t>Example: Dropped object hazard(s) not recognized by the crew.</w:t>
      </w:r>
      <w:r>
        <w:rPr>
          <w:b/>
        </w:rPr>
        <w:br/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 xml:space="preserve">Example: C.A.Z. identified as a control for dropped object hazard(s), but not </w:t>
      </w:r>
      <w:r>
        <w:rPr>
          <w:b/>
        </w:rPr>
        <w:lastRenderedPageBreak/>
        <w:t>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</w:r>
      <w:r>
        <w:rPr>
          <w:b/>
        </w:rPr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2D581C1F" w14:textId="77777777" w:rsidR="003F7D87" w:rsidRDefault="005C3B9A">
      <w:pPr>
        <w:pStyle w:val="ListBullet"/>
      </w:pPr>
      <w:r>
        <w:t>Air Monitoring hazard(s) not recognized</w:t>
      </w:r>
    </w:p>
    <w:p w14:paraId="283BA688" w14:textId="77777777" w:rsidR="003F7D87" w:rsidRDefault="005C3B9A">
      <w:pPr>
        <w:pStyle w:val="ListBullet"/>
      </w:pPr>
      <w:r>
        <w:t>Air Monitoring control(s) not identified</w:t>
      </w:r>
    </w:p>
    <w:p w14:paraId="13707E02" w14:textId="77777777" w:rsidR="003F7D87" w:rsidRDefault="005C3B9A">
      <w:pPr>
        <w:pStyle w:val="ListBullet"/>
      </w:pPr>
      <w:r>
        <w:t>Air Monitoring control(s) not implemented</w:t>
      </w:r>
    </w:p>
    <w:p w14:paraId="5D9EDAF5" w14:textId="77777777" w:rsidR="003F7D87" w:rsidRDefault="005C3B9A">
      <w:pPr>
        <w:pStyle w:val="ListBullet"/>
      </w:pPr>
      <w:r>
        <w:t>Air Monitoring control(s) not executed</w:t>
      </w:r>
    </w:p>
    <w:p w14:paraId="3242C6BE" w14:textId="77777777" w:rsidR="003F7D87" w:rsidRDefault="005C3B9A">
      <w:r>
        <w:rPr>
          <w:b/>
        </w:rPr>
        <w:t>What prevented the hazard from being recognized? Select all that apply.</w:t>
      </w:r>
    </w:p>
    <w:p w14:paraId="46CF236A" w14:textId="77777777" w:rsidR="003F7D87" w:rsidRDefault="005C3B9A">
      <w:pPr>
        <w:pStyle w:val="ListBullet"/>
      </w:pPr>
      <w:r>
        <w:t>Lack of Knowledge</w:t>
      </w:r>
    </w:p>
    <w:p w14:paraId="138E82C9" w14:textId="77777777" w:rsidR="003F7D87" w:rsidRDefault="005C3B9A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5D3C145C" w14:textId="77777777" w:rsidR="003F7D87" w:rsidRDefault="005C3B9A">
      <w:pPr>
        <w:pStyle w:val="ListBullet"/>
      </w:pPr>
      <w:r>
        <w:t>Inadequate training</w:t>
      </w:r>
    </w:p>
    <w:p w14:paraId="64E6083A" w14:textId="77777777" w:rsidR="003F7D87" w:rsidRDefault="005C3B9A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67D68E1B" w14:textId="77777777" w:rsidR="003F7D87" w:rsidRDefault="005C3B9A">
      <w:pPr>
        <w:pStyle w:val="ListBullet"/>
      </w:pPr>
      <w:r>
        <w:t>Lack of awareness</w:t>
      </w:r>
    </w:p>
    <w:p w14:paraId="2D16975F" w14:textId="77777777" w:rsidR="003F7D87" w:rsidRDefault="005C3B9A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56B9F120" w14:textId="77777777" w:rsidR="003F7D87" w:rsidRDefault="005C3B9A">
      <w:pPr>
        <w:pStyle w:val="ListBullet"/>
      </w:pPr>
      <w:r>
        <w:t>Insufficient risk assessment</w:t>
      </w:r>
    </w:p>
    <w:p w14:paraId="36643BC2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3E5540DE" w14:textId="77777777" w:rsidR="003F7D87" w:rsidRDefault="005C3B9A">
      <w:pPr>
        <w:pStyle w:val="ListBullet"/>
      </w:pPr>
      <w:r>
        <w:t>Rushed planning or inadequate preparation</w:t>
      </w:r>
    </w:p>
    <w:p w14:paraId="67A651BF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729B0911" w14:textId="77777777" w:rsidR="003F7D87" w:rsidRDefault="005C3B9A">
      <w:pPr>
        <w:pStyle w:val="ListBullet"/>
      </w:pPr>
      <w:r>
        <w:t>Lack of communication</w:t>
      </w:r>
    </w:p>
    <w:p w14:paraId="40B7B49B" w14:textId="77777777" w:rsidR="003F7D87" w:rsidRDefault="005C3B9A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629879A5" w14:textId="77777777" w:rsidR="003F7D87" w:rsidRDefault="005C3B9A">
      <w:pPr>
        <w:pStyle w:val="ListBullet"/>
      </w:pPr>
      <w:r>
        <w:t>Inadequate hazard identification process</w:t>
      </w:r>
    </w:p>
    <w:p w14:paraId="0E7F98E5" w14:textId="77777777" w:rsidR="003F7D87" w:rsidRDefault="005C3B9A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50193686" w14:textId="77777777" w:rsidR="003F7D87" w:rsidRDefault="005C3B9A">
      <w:pPr>
        <w:pStyle w:val="ListBullet"/>
      </w:pPr>
      <w:r>
        <w:t>Unclear responsibilities</w:t>
      </w:r>
    </w:p>
    <w:p w14:paraId="724D8865" w14:textId="77777777" w:rsidR="003F7D87" w:rsidRDefault="005C3B9A">
      <w:pPr>
        <w:pStyle w:val="ListBullet"/>
      </w:pPr>
      <w:r>
        <w:lastRenderedPageBreak/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2376831A" w14:textId="77777777" w:rsidR="003F7D87" w:rsidRDefault="005C3B9A">
      <w:pPr>
        <w:pStyle w:val="ListBullet"/>
      </w:pPr>
      <w:r>
        <w:t>Assumptions and biases</w:t>
      </w:r>
    </w:p>
    <w:p w14:paraId="14905264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7FB586EA" w14:textId="77777777" w:rsidR="003F7D87" w:rsidRDefault="005C3B9A">
      <w:pPr>
        <w:pStyle w:val="ListBullet"/>
      </w:pPr>
      <w:r>
        <w:t>External factors</w:t>
      </w:r>
    </w:p>
    <w:p w14:paraId="7205AEDF" w14:textId="77777777" w:rsidR="003F7D87" w:rsidRDefault="005C3B9A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5F12A88E" w14:textId="77777777" w:rsidR="003F7D87" w:rsidRDefault="005C3B9A">
      <w:r>
        <w:rPr>
          <w:b/>
        </w:rPr>
        <w:t>What prevented a control from being identified? Select all that apply.</w:t>
      </w:r>
    </w:p>
    <w:p w14:paraId="69D9400D" w14:textId="77777777" w:rsidR="003F7D87" w:rsidRDefault="005C3B9A">
      <w:pPr>
        <w:pStyle w:val="ListBullet"/>
      </w:pPr>
      <w:r>
        <w:t>Lack of familiarity with specific high energy hazards</w:t>
      </w:r>
    </w:p>
    <w:p w14:paraId="4E7B2536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654F776F" w14:textId="77777777" w:rsidR="003F7D87" w:rsidRDefault="005C3B9A">
      <w:pPr>
        <w:pStyle w:val="ListBullet"/>
      </w:pPr>
      <w:r>
        <w:t>Inadequate training on high energy controls</w:t>
      </w:r>
    </w:p>
    <w:p w14:paraId="34A5CFF7" w14:textId="77777777" w:rsidR="003F7D87" w:rsidRDefault="005C3B9A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58280D1F" w14:textId="77777777" w:rsidR="003F7D87" w:rsidRDefault="005C3B9A">
      <w:pPr>
        <w:pStyle w:val="ListBullet"/>
      </w:pPr>
      <w:r>
        <w:t>Insufficient risk assessment</w:t>
      </w:r>
    </w:p>
    <w:p w14:paraId="138C48AA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07CC528A" w14:textId="77777777" w:rsidR="003F7D87" w:rsidRDefault="005C3B9A">
      <w:pPr>
        <w:pStyle w:val="ListBullet"/>
      </w:pPr>
      <w:r>
        <w:t>Lack of available control options</w:t>
      </w:r>
    </w:p>
    <w:p w14:paraId="44873520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120DE0EC" w14:textId="77777777" w:rsidR="003F7D87" w:rsidRDefault="005C3B9A">
      <w:pPr>
        <w:pStyle w:val="ListBullet"/>
      </w:pPr>
      <w:r>
        <w:t>Resource constraints</w:t>
      </w:r>
    </w:p>
    <w:p w14:paraId="397A7E79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2B52BF66" w14:textId="77777777" w:rsidR="003F7D87" w:rsidRDefault="005C3B9A">
      <w:pPr>
        <w:pStyle w:val="ListBullet"/>
      </w:pPr>
      <w:r>
        <w:t>Time constraints</w:t>
      </w:r>
    </w:p>
    <w:p w14:paraId="208584EC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3D49158C" w14:textId="77777777" w:rsidR="003F7D87" w:rsidRDefault="005C3B9A">
      <w:pPr>
        <w:pStyle w:val="ListBullet"/>
      </w:pPr>
      <w:r>
        <w:t>Risk Tolerance</w:t>
      </w:r>
    </w:p>
    <w:p w14:paraId="37CC5E19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3642AE70" w14:textId="77777777" w:rsidR="003F7D87" w:rsidRDefault="005C3B9A">
      <w:pPr>
        <w:pStyle w:val="ListBullet"/>
      </w:pPr>
      <w:r>
        <w:lastRenderedPageBreak/>
        <w:t>Emphasis on production</w:t>
      </w:r>
    </w:p>
    <w:p w14:paraId="372AD1DC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00C1B03B" w14:textId="77777777" w:rsidR="003F7D87" w:rsidRDefault="005C3B9A">
      <w:pPr>
        <w:pStyle w:val="ListBullet"/>
      </w:pPr>
      <w:r>
        <w:t>Lack of communication and collaboration</w:t>
      </w:r>
    </w:p>
    <w:p w14:paraId="2192699A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08EA0C32" w14:textId="77777777" w:rsidR="003F7D87" w:rsidRDefault="005C3B9A">
      <w:pPr>
        <w:pStyle w:val="ListBullet"/>
      </w:pPr>
      <w:r>
        <w:t>Failure to learn from past incidents</w:t>
      </w:r>
    </w:p>
    <w:p w14:paraId="15E29194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2FF78776" w14:textId="77777777" w:rsidR="003F7D87" w:rsidRDefault="005C3B9A">
      <w:pPr>
        <w:pStyle w:val="ListBullet"/>
      </w:pPr>
      <w:r>
        <w:t>Complexity of the construction task</w:t>
      </w:r>
    </w:p>
    <w:p w14:paraId="46148DE6" w14:textId="77777777" w:rsidR="003F7D87" w:rsidRDefault="005C3B9A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1D949273" w14:textId="77777777" w:rsidR="003F7D87" w:rsidRDefault="005C3B9A">
      <w:r>
        <w:rPr>
          <w:b/>
        </w:rPr>
        <w:t>What prevented the control from being implemented? Select all that apply.</w:t>
      </w:r>
    </w:p>
    <w:p w14:paraId="67C3187F" w14:textId="77777777" w:rsidR="003F7D87" w:rsidRDefault="005C3B9A">
      <w:pPr>
        <w:pStyle w:val="ListBullet"/>
      </w:pPr>
      <w:r>
        <w:t>Cost considerations</w:t>
      </w:r>
    </w:p>
    <w:p w14:paraId="428FAE5B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1D20BA51" w14:textId="77777777" w:rsidR="003F7D87" w:rsidRDefault="005C3B9A">
      <w:pPr>
        <w:pStyle w:val="ListBullet"/>
      </w:pPr>
      <w:r>
        <w:t>Lack of understanding or awareness</w:t>
      </w:r>
    </w:p>
    <w:p w14:paraId="0B98866D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7569C4A2" w14:textId="77777777" w:rsidR="003F7D87" w:rsidRDefault="005C3B9A">
      <w:pPr>
        <w:pStyle w:val="ListBullet"/>
      </w:pPr>
      <w:r>
        <w:t>Resistance to change</w:t>
      </w:r>
    </w:p>
    <w:p w14:paraId="75A96E2A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FF43013" w14:textId="77777777" w:rsidR="003F7D87" w:rsidRDefault="005C3B9A">
      <w:pPr>
        <w:pStyle w:val="ListBullet"/>
      </w:pPr>
      <w:r>
        <w:t>Inadequate planning</w:t>
      </w:r>
    </w:p>
    <w:p w14:paraId="55E53B9E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562CF9D5" w14:textId="77777777" w:rsidR="003F7D87" w:rsidRDefault="005C3B9A">
      <w:pPr>
        <w:pStyle w:val="ListBullet"/>
      </w:pPr>
      <w:r>
        <w:t>Resource constraints</w:t>
      </w:r>
    </w:p>
    <w:p w14:paraId="16794DA1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46A3C685" w14:textId="77777777" w:rsidR="003F7D87" w:rsidRDefault="005C3B9A">
      <w:pPr>
        <w:pStyle w:val="ListBullet"/>
      </w:pPr>
      <w:r>
        <w:t>Time constraints</w:t>
      </w:r>
    </w:p>
    <w:p w14:paraId="1403BC87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6E644335" w14:textId="77777777" w:rsidR="003F7D87" w:rsidRDefault="005C3B9A">
      <w:pPr>
        <w:pStyle w:val="ListBullet"/>
      </w:pPr>
      <w:r>
        <w:lastRenderedPageBreak/>
        <w:t>Lack of leadership support</w:t>
      </w:r>
    </w:p>
    <w:p w14:paraId="177342FD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BDDABC4" w14:textId="77777777" w:rsidR="003F7D87" w:rsidRDefault="005C3B9A">
      <w:pPr>
        <w:pStyle w:val="ListBullet"/>
      </w:pPr>
      <w:r>
        <w:t>Perceived inconvenience</w:t>
      </w:r>
    </w:p>
    <w:p w14:paraId="42135F76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7C4202DC" w14:textId="77777777" w:rsidR="003F7D87" w:rsidRDefault="005C3B9A">
      <w:pPr>
        <w:pStyle w:val="ListBullet"/>
      </w:pPr>
      <w:r>
        <w:t>Risk Tolerance</w:t>
      </w:r>
    </w:p>
    <w:p w14:paraId="0B74BFB1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18EA8FE4" w14:textId="77777777" w:rsidR="003F7D87" w:rsidRDefault="005C3B9A">
      <w:pPr>
        <w:pStyle w:val="ListBullet"/>
      </w:pPr>
      <w:r>
        <w:t>Inadequate training</w:t>
      </w:r>
    </w:p>
    <w:p w14:paraId="799EE635" w14:textId="77777777" w:rsidR="003F7D87" w:rsidRDefault="005C3B9A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5FF26AED" w14:textId="77777777" w:rsidR="003F7D87" w:rsidRDefault="005C3B9A">
      <w:pPr>
        <w:pStyle w:val="ListBullet"/>
      </w:pPr>
      <w:r>
        <w:t>Miscommunication or misinterpretation</w:t>
      </w:r>
    </w:p>
    <w:p w14:paraId="71FCE0AF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0D448A92" w14:textId="77777777" w:rsidR="003F7D87" w:rsidRDefault="005C3B9A">
      <w:r>
        <w:rPr>
          <w:b/>
        </w:rPr>
        <w:t>What prevented the control from being executed? Select all that apply.</w:t>
      </w:r>
    </w:p>
    <w:p w14:paraId="1984B338" w14:textId="77777777" w:rsidR="003F7D87" w:rsidRDefault="005C3B9A">
      <w:pPr>
        <w:pStyle w:val="ListBullet"/>
      </w:pPr>
      <w:r>
        <w:t>Inadequate training</w:t>
      </w:r>
    </w:p>
    <w:p w14:paraId="12DC3D52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26291B54" w14:textId="77777777" w:rsidR="003F7D87" w:rsidRDefault="005C3B9A">
      <w:pPr>
        <w:pStyle w:val="ListBullet"/>
      </w:pPr>
      <w:r>
        <w:t>Lack of supervision</w:t>
      </w:r>
    </w:p>
    <w:p w14:paraId="120A2342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29F7683B" w14:textId="77777777" w:rsidR="003F7D87" w:rsidRDefault="005C3B9A">
      <w:pPr>
        <w:pStyle w:val="ListBullet"/>
      </w:pPr>
      <w:r>
        <w:t>Risk Tolerance</w:t>
      </w:r>
    </w:p>
    <w:p w14:paraId="13665D54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59171457" w14:textId="77777777" w:rsidR="003F7D87" w:rsidRDefault="005C3B9A">
      <w:pPr>
        <w:pStyle w:val="ListBullet"/>
      </w:pPr>
      <w:r>
        <w:t>Lack of accountability</w:t>
      </w:r>
    </w:p>
    <w:p w14:paraId="6574299E" w14:textId="77777777" w:rsidR="003F7D87" w:rsidRDefault="005C3B9A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346D6E56" w14:textId="77777777" w:rsidR="003F7D87" w:rsidRDefault="005C3B9A">
      <w:pPr>
        <w:pStyle w:val="ListBullet"/>
      </w:pPr>
      <w:r>
        <w:t>Failure to maintain equipment</w:t>
      </w:r>
    </w:p>
    <w:p w14:paraId="652EAE35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4ADE26B5" w14:textId="77777777" w:rsidR="003F7D87" w:rsidRDefault="005C3B9A">
      <w:pPr>
        <w:pStyle w:val="ListBullet"/>
      </w:pPr>
      <w:r>
        <w:t>Miscommunication or misunderstandings</w:t>
      </w:r>
    </w:p>
    <w:p w14:paraId="477FC678" w14:textId="77777777" w:rsidR="003F7D87" w:rsidRDefault="005C3B9A">
      <w:pPr>
        <w:pStyle w:val="ListBullet"/>
      </w:pPr>
      <w:r>
        <w:lastRenderedPageBreak/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0BEDC5D5" w14:textId="77777777" w:rsidR="003F7D87" w:rsidRDefault="005C3B9A">
      <w:pPr>
        <w:pStyle w:val="ListBullet"/>
      </w:pPr>
      <w:r>
        <w:t>Production pressures</w:t>
      </w:r>
    </w:p>
    <w:p w14:paraId="3BCB46DC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006A2E88" w14:textId="77777777" w:rsidR="003F7D87" w:rsidRDefault="005C3B9A">
      <w:pPr>
        <w:pStyle w:val="ListBullet"/>
      </w:pPr>
      <w:r>
        <w:t>Resource constraints</w:t>
      </w:r>
    </w:p>
    <w:p w14:paraId="0487CB43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688D7120" w14:textId="77777777" w:rsidR="003F7D87" w:rsidRDefault="005C3B9A">
      <w:pPr>
        <w:pStyle w:val="ListBullet"/>
      </w:pPr>
      <w:r>
        <w:t>Lack of awareness</w:t>
      </w:r>
    </w:p>
    <w:p w14:paraId="1539CF46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65D16135" w14:textId="77777777" w:rsidR="003F7D87" w:rsidRDefault="005C3B9A">
      <w:pPr>
        <w:pStyle w:val="ListBullet"/>
      </w:pPr>
      <w:r>
        <w:t>Worker fatigue</w:t>
      </w:r>
    </w:p>
    <w:p w14:paraId="2C8B119C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E2F61F7" w14:textId="77777777" w:rsidR="003F7D87" w:rsidRDefault="005C3B9A">
      <w:pPr>
        <w:pStyle w:val="ListBullet"/>
      </w:pPr>
      <w:r>
        <w:t>Competing priorities</w:t>
      </w:r>
    </w:p>
    <w:p w14:paraId="2ACE27D5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41DAEDD2" w14:textId="77777777" w:rsidR="003F7D87" w:rsidRDefault="005C3B9A">
      <w:pPr>
        <w:pStyle w:val="ListBullet"/>
      </w:pPr>
      <w:r>
        <w:t>Willful disregard</w:t>
      </w:r>
    </w:p>
    <w:p w14:paraId="06E26A28" w14:textId="77777777" w:rsidR="003F7D87" w:rsidRDefault="005C3B9A">
      <w:pPr>
        <w:pStyle w:val="ListBullet"/>
      </w:pPr>
      <w:r>
        <w:t>Willful Disregard:</w:t>
      </w:r>
      <w:r>
        <w:br/>
      </w:r>
      <w:r>
        <w:br/>
        <w:t>Intentional neglect or avoidance of necessary actions or procedures</w:t>
      </w:r>
    </w:p>
    <w:p w14:paraId="370F4458" w14:textId="77777777" w:rsidR="003F7D87" w:rsidRDefault="005C3B9A">
      <w:r>
        <w:rPr>
          <w:b/>
        </w:rPr>
        <w:t>Permit Required Confined Space: Hazardous atmosphere controls in place?</w:t>
      </w:r>
    </w:p>
    <w:p w14:paraId="5FBDA634" w14:textId="77777777" w:rsidR="003F7D87" w:rsidRDefault="005C3B9A">
      <w:r>
        <w:t>________________________________________</w:t>
      </w:r>
    </w:p>
    <w:p w14:paraId="099E089D" w14:textId="77777777" w:rsidR="003F7D87" w:rsidRDefault="005C3B9A">
      <w:r>
        <w:rPr>
          <w:b/>
        </w:rPr>
        <w:t>Air Monitoring:</w:t>
      </w:r>
      <w:r>
        <w:rPr>
          <w:b/>
        </w:rPr>
        <w:br/>
      </w:r>
      <w:r>
        <w:rPr>
          <w:b/>
        </w:rPr>
        <w:t>Confined space air tested prior to entry and monitored during shift with calibrated monitor</w:t>
      </w:r>
      <w:r>
        <w:rPr>
          <w:b/>
        </w:rPr>
        <w:br/>
        <w:t>Adequate ventilation maintained</w:t>
      </w:r>
    </w:p>
    <w:p w14:paraId="0EBD1BD8" w14:textId="77777777" w:rsidR="003F7D87" w:rsidRDefault="005C3B9A">
      <w:pPr>
        <w:pStyle w:val="ListBullet"/>
      </w:pPr>
      <w:r>
        <w:t>Yes</w:t>
      </w:r>
    </w:p>
    <w:p w14:paraId="07E1F8C7" w14:textId="77777777" w:rsidR="003F7D87" w:rsidRDefault="005C3B9A">
      <w:pPr>
        <w:pStyle w:val="ListBullet"/>
      </w:pPr>
      <w:r>
        <w:t>No</w:t>
      </w:r>
    </w:p>
    <w:p w14:paraId="03118C77" w14:textId="77777777" w:rsidR="003F7D87" w:rsidRDefault="005C3B9A">
      <w:r>
        <w:rPr>
          <w:b/>
        </w:rPr>
        <w:t>Permit Required Confined Space: Hazardous Atmosphere Controls - Direct Controls</w:t>
      </w:r>
    </w:p>
    <w:p w14:paraId="53465E1D" w14:textId="77777777" w:rsidR="003F7D87" w:rsidRDefault="005C3B9A">
      <w:pPr>
        <w:pStyle w:val="ListBullet"/>
      </w:pPr>
      <w:r>
        <w:t>Provide adequate ventilation</w:t>
      </w:r>
    </w:p>
    <w:p w14:paraId="4D9550CF" w14:textId="77777777" w:rsidR="003F7D87" w:rsidRDefault="005C3B9A">
      <w:pPr>
        <w:pStyle w:val="ListBullet"/>
      </w:pPr>
      <w:r>
        <w:t>N/A</w:t>
      </w:r>
    </w:p>
    <w:p w14:paraId="7449F09C" w14:textId="77777777" w:rsidR="003F7D87" w:rsidRDefault="005C3B9A">
      <w:r>
        <w:rPr>
          <w:b/>
        </w:rPr>
        <w:t>Permit Required Confined Space: Hazardous Atmosphere Controls - Safeguards</w:t>
      </w:r>
    </w:p>
    <w:p w14:paraId="53A08197" w14:textId="77777777" w:rsidR="003F7D87" w:rsidRDefault="005C3B9A">
      <w:pPr>
        <w:pStyle w:val="ListBullet"/>
      </w:pPr>
      <w:r>
        <w:lastRenderedPageBreak/>
        <w:t>Test confined space air with calibrated air monitor</w:t>
      </w:r>
    </w:p>
    <w:p w14:paraId="4F984D81" w14:textId="77777777" w:rsidR="003F7D87" w:rsidRDefault="005C3B9A">
      <w:pPr>
        <w:pStyle w:val="ListBullet"/>
      </w:pPr>
      <w:r>
        <w:t>Provide Confined Space Attendant at access during operations</w:t>
      </w:r>
    </w:p>
    <w:p w14:paraId="20E22AED" w14:textId="77777777" w:rsidR="003F7D87" w:rsidRDefault="005C3B9A">
      <w:pPr>
        <w:pStyle w:val="ListBullet"/>
      </w:pPr>
      <w:r>
        <w:t>N/A</w:t>
      </w:r>
    </w:p>
    <w:p w14:paraId="1F959081" w14:textId="77777777" w:rsidR="003F7D87" w:rsidRDefault="005C3B9A">
      <w:r>
        <w:rPr>
          <w:b/>
        </w:rPr>
        <w:t>Reason for lack of Permit Required Confined Space: Hazardous atmosphere controls in place</w:t>
      </w:r>
    </w:p>
    <w:p w14:paraId="47D56680" w14:textId="77777777" w:rsidR="003F7D87" w:rsidRDefault="005C3B9A">
      <w:r>
        <w:t>________________________________________</w:t>
      </w:r>
    </w:p>
    <w:p w14:paraId="60CA1AD5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</w:r>
      <w:r>
        <w:rPr>
          <w:b/>
        </w:rPr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44745185" w14:textId="77777777" w:rsidR="003F7D87" w:rsidRDefault="005C3B9A">
      <w:pPr>
        <w:pStyle w:val="ListBullet"/>
      </w:pPr>
      <w:r>
        <w:t>Air Monitoring hazard(s) not recognized</w:t>
      </w:r>
    </w:p>
    <w:p w14:paraId="3D68239F" w14:textId="77777777" w:rsidR="003F7D87" w:rsidRDefault="005C3B9A">
      <w:pPr>
        <w:pStyle w:val="ListBullet"/>
      </w:pPr>
      <w:r>
        <w:t>Air Monitoring control(s) not identified</w:t>
      </w:r>
    </w:p>
    <w:p w14:paraId="5F2B6F77" w14:textId="77777777" w:rsidR="003F7D87" w:rsidRDefault="005C3B9A">
      <w:pPr>
        <w:pStyle w:val="ListBullet"/>
      </w:pPr>
      <w:r>
        <w:t>Air Monitoring control(s) not implemented</w:t>
      </w:r>
    </w:p>
    <w:p w14:paraId="206006DE" w14:textId="77777777" w:rsidR="003F7D87" w:rsidRDefault="005C3B9A">
      <w:pPr>
        <w:pStyle w:val="ListBullet"/>
      </w:pPr>
      <w:r>
        <w:t>Air Monitoring control(s) not executed</w:t>
      </w:r>
    </w:p>
    <w:p w14:paraId="1EF435F0" w14:textId="77777777" w:rsidR="003F7D87" w:rsidRDefault="005C3B9A">
      <w:r>
        <w:rPr>
          <w:b/>
        </w:rPr>
        <w:t>What prevented the hazard from being recognized? Select all that apply.</w:t>
      </w:r>
    </w:p>
    <w:p w14:paraId="19C5F003" w14:textId="77777777" w:rsidR="003F7D87" w:rsidRDefault="005C3B9A">
      <w:pPr>
        <w:pStyle w:val="ListBullet"/>
      </w:pPr>
      <w:r>
        <w:t>Lack of Knowledge</w:t>
      </w:r>
    </w:p>
    <w:p w14:paraId="599562ED" w14:textId="77777777" w:rsidR="003F7D87" w:rsidRDefault="005C3B9A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53011502" w14:textId="77777777" w:rsidR="003F7D87" w:rsidRDefault="005C3B9A">
      <w:pPr>
        <w:pStyle w:val="ListBullet"/>
      </w:pPr>
      <w:r>
        <w:t>Inadequate training</w:t>
      </w:r>
    </w:p>
    <w:p w14:paraId="6B8FD1AE" w14:textId="77777777" w:rsidR="003F7D87" w:rsidRDefault="005C3B9A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076BE5E4" w14:textId="77777777" w:rsidR="003F7D87" w:rsidRDefault="005C3B9A">
      <w:pPr>
        <w:pStyle w:val="ListBullet"/>
      </w:pPr>
      <w:r>
        <w:t>Lack of awareness</w:t>
      </w:r>
    </w:p>
    <w:p w14:paraId="515F2209" w14:textId="77777777" w:rsidR="003F7D87" w:rsidRDefault="005C3B9A">
      <w:pPr>
        <w:pStyle w:val="ListBullet"/>
      </w:pPr>
      <w:r>
        <w:lastRenderedPageBreak/>
        <w:t>Lack of awareness:</w:t>
      </w:r>
      <w:r>
        <w:br/>
      </w:r>
      <w:r>
        <w:t xml:space="preserve"> The team was not aware of all the potential energy sources present in the new work area.</w:t>
      </w:r>
    </w:p>
    <w:p w14:paraId="49A994AD" w14:textId="77777777" w:rsidR="003F7D87" w:rsidRDefault="005C3B9A">
      <w:pPr>
        <w:pStyle w:val="ListBullet"/>
      </w:pPr>
      <w:r>
        <w:t>Insufficient risk assessment</w:t>
      </w:r>
    </w:p>
    <w:p w14:paraId="09B98FC9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2ECDCAD1" w14:textId="77777777" w:rsidR="003F7D87" w:rsidRDefault="005C3B9A">
      <w:pPr>
        <w:pStyle w:val="ListBullet"/>
      </w:pPr>
      <w:r>
        <w:t>Rushed planning or inadequate preparation</w:t>
      </w:r>
    </w:p>
    <w:p w14:paraId="27EA81A1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6A7BBED3" w14:textId="77777777" w:rsidR="003F7D87" w:rsidRDefault="005C3B9A">
      <w:pPr>
        <w:pStyle w:val="ListBullet"/>
      </w:pPr>
      <w:r>
        <w:t>Lack of communication</w:t>
      </w:r>
    </w:p>
    <w:p w14:paraId="28548D7B" w14:textId="77777777" w:rsidR="003F7D87" w:rsidRDefault="005C3B9A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4EC45F94" w14:textId="77777777" w:rsidR="003F7D87" w:rsidRDefault="005C3B9A">
      <w:pPr>
        <w:pStyle w:val="ListBullet"/>
      </w:pPr>
      <w:r>
        <w:t>Inadequate hazard identification process</w:t>
      </w:r>
    </w:p>
    <w:p w14:paraId="5E939DEF" w14:textId="77777777" w:rsidR="003F7D87" w:rsidRDefault="005C3B9A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601ECC9D" w14:textId="77777777" w:rsidR="003F7D87" w:rsidRDefault="005C3B9A">
      <w:pPr>
        <w:pStyle w:val="ListBullet"/>
      </w:pPr>
      <w:r>
        <w:t>Unclear responsibilities</w:t>
      </w:r>
    </w:p>
    <w:p w14:paraId="189C875E" w14:textId="77777777" w:rsidR="003F7D87" w:rsidRDefault="005C3B9A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4801DCF1" w14:textId="77777777" w:rsidR="003F7D87" w:rsidRDefault="005C3B9A">
      <w:pPr>
        <w:pStyle w:val="ListBullet"/>
      </w:pPr>
      <w:r>
        <w:t>Assumptions and biases</w:t>
      </w:r>
    </w:p>
    <w:p w14:paraId="0A85E172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4D26885D" w14:textId="77777777" w:rsidR="003F7D87" w:rsidRDefault="005C3B9A">
      <w:pPr>
        <w:pStyle w:val="ListBullet"/>
      </w:pPr>
      <w:r>
        <w:t>External factors</w:t>
      </w:r>
    </w:p>
    <w:p w14:paraId="5A4A293B" w14:textId="77777777" w:rsidR="003F7D87" w:rsidRDefault="005C3B9A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6A1CA747" w14:textId="77777777" w:rsidR="003F7D87" w:rsidRDefault="005C3B9A">
      <w:r>
        <w:rPr>
          <w:b/>
        </w:rPr>
        <w:t>What prevented a control from being identified? Select all that apply.</w:t>
      </w:r>
    </w:p>
    <w:p w14:paraId="684A4FBE" w14:textId="77777777" w:rsidR="003F7D87" w:rsidRDefault="005C3B9A">
      <w:pPr>
        <w:pStyle w:val="ListBullet"/>
      </w:pPr>
      <w:r>
        <w:t>Lack of familiarity with specific high energy hazards</w:t>
      </w:r>
    </w:p>
    <w:p w14:paraId="05E21D05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4E7FF8FF" w14:textId="77777777" w:rsidR="003F7D87" w:rsidRDefault="005C3B9A">
      <w:pPr>
        <w:pStyle w:val="ListBullet"/>
      </w:pPr>
      <w:r>
        <w:t>Inadequate training on high energy controls</w:t>
      </w:r>
    </w:p>
    <w:p w14:paraId="1E80209C" w14:textId="77777777" w:rsidR="003F7D87" w:rsidRDefault="005C3B9A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346FCF93" w14:textId="77777777" w:rsidR="003F7D87" w:rsidRDefault="005C3B9A">
      <w:pPr>
        <w:pStyle w:val="ListBullet"/>
      </w:pPr>
      <w:r>
        <w:lastRenderedPageBreak/>
        <w:t>Insufficient risk assessment</w:t>
      </w:r>
    </w:p>
    <w:p w14:paraId="407AF825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488E70B1" w14:textId="77777777" w:rsidR="003F7D87" w:rsidRDefault="005C3B9A">
      <w:pPr>
        <w:pStyle w:val="ListBullet"/>
      </w:pPr>
      <w:r>
        <w:t>Lack of available control options</w:t>
      </w:r>
    </w:p>
    <w:p w14:paraId="1B861A8F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02B594C7" w14:textId="77777777" w:rsidR="003F7D87" w:rsidRDefault="005C3B9A">
      <w:pPr>
        <w:pStyle w:val="ListBullet"/>
      </w:pPr>
      <w:r>
        <w:t>Resource constraints</w:t>
      </w:r>
    </w:p>
    <w:p w14:paraId="0B194BF2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6483387D" w14:textId="77777777" w:rsidR="003F7D87" w:rsidRDefault="005C3B9A">
      <w:pPr>
        <w:pStyle w:val="ListBullet"/>
      </w:pPr>
      <w:r>
        <w:t>Time constraints</w:t>
      </w:r>
    </w:p>
    <w:p w14:paraId="191AFF60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3BC3C69D" w14:textId="77777777" w:rsidR="003F7D87" w:rsidRDefault="005C3B9A">
      <w:pPr>
        <w:pStyle w:val="ListBullet"/>
      </w:pPr>
      <w:r>
        <w:t>Risk Tolerance</w:t>
      </w:r>
    </w:p>
    <w:p w14:paraId="60A74C7A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D2DBD30" w14:textId="77777777" w:rsidR="003F7D87" w:rsidRDefault="005C3B9A">
      <w:pPr>
        <w:pStyle w:val="ListBullet"/>
      </w:pPr>
      <w:r>
        <w:t>Emphasis on production</w:t>
      </w:r>
    </w:p>
    <w:p w14:paraId="2EBF9E40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0826BF7E" w14:textId="77777777" w:rsidR="003F7D87" w:rsidRDefault="005C3B9A">
      <w:pPr>
        <w:pStyle w:val="ListBullet"/>
      </w:pPr>
      <w:r>
        <w:t>Lack of communication and collaboration</w:t>
      </w:r>
    </w:p>
    <w:p w14:paraId="518CE7C4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25A41D60" w14:textId="77777777" w:rsidR="003F7D87" w:rsidRDefault="005C3B9A">
      <w:pPr>
        <w:pStyle w:val="ListBullet"/>
      </w:pPr>
      <w:r>
        <w:t>Failure to learn from past incidents</w:t>
      </w:r>
    </w:p>
    <w:p w14:paraId="2407B72E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570B283E" w14:textId="77777777" w:rsidR="003F7D87" w:rsidRDefault="005C3B9A">
      <w:pPr>
        <w:pStyle w:val="ListBullet"/>
      </w:pPr>
      <w:r>
        <w:t>Complexity of the construction task</w:t>
      </w:r>
    </w:p>
    <w:p w14:paraId="6213A5C4" w14:textId="77777777" w:rsidR="003F7D87" w:rsidRDefault="005C3B9A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26CB48D7" w14:textId="77777777" w:rsidR="003F7D87" w:rsidRDefault="005C3B9A">
      <w:r>
        <w:rPr>
          <w:b/>
        </w:rPr>
        <w:t>What prevented the control from being implemented? Select all that apply.</w:t>
      </w:r>
    </w:p>
    <w:p w14:paraId="5FB62483" w14:textId="77777777" w:rsidR="003F7D87" w:rsidRDefault="005C3B9A">
      <w:pPr>
        <w:pStyle w:val="ListBullet"/>
      </w:pPr>
      <w:r>
        <w:t>Cost considerations</w:t>
      </w:r>
    </w:p>
    <w:p w14:paraId="69A3AF92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47936927" w14:textId="77777777" w:rsidR="003F7D87" w:rsidRDefault="005C3B9A">
      <w:pPr>
        <w:pStyle w:val="ListBullet"/>
      </w:pPr>
      <w:r>
        <w:lastRenderedPageBreak/>
        <w:t>Lack of understanding or awareness</w:t>
      </w:r>
    </w:p>
    <w:p w14:paraId="7D35D355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14F95FBD" w14:textId="77777777" w:rsidR="003F7D87" w:rsidRDefault="005C3B9A">
      <w:pPr>
        <w:pStyle w:val="ListBullet"/>
      </w:pPr>
      <w:r>
        <w:t>Resistance to change</w:t>
      </w:r>
    </w:p>
    <w:p w14:paraId="3DDA92E1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05418494" w14:textId="77777777" w:rsidR="003F7D87" w:rsidRDefault="005C3B9A">
      <w:pPr>
        <w:pStyle w:val="ListBullet"/>
      </w:pPr>
      <w:r>
        <w:t>Inadequate planning</w:t>
      </w:r>
    </w:p>
    <w:p w14:paraId="3D87D624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1F2EFBA5" w14:textId="77777777" w:rsidR="003F7D87" w:rsidRDefault="005C3B9A">
      <w:pPr>
        <w:pStyle w:val="ListBullet"/>
      </w:pPr>
      <w:r>
        <w:t>Resource constraints</w:t>
      </w:r>
    </w:p>
    <w:p w14:paraId="6878B73D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7A1A983E" w14:textId="77777777" w:rsidR="003F7D87" w:rsidRDefault="005C3B9A">
      <w:pPr>
        <w:pStyle w:val="ListBullet"/>
      </w:pPr>
      <w:r>
        <w:t>Time constraints</w:t>
      </w:r>
    </w:p>
    <w:p w14:paraId="694F70BE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27A50A5B" w14:textId="77777777" w:rsidR="003F7D87" w:rsidRDefault="005C3B9A">
      <w:pPr>
        <w:pStyle w:val="ListBullet"/>
      </w:pPr>
      <w:r>
        <w:t>Lack of leadership support</w:t>
      </w:r>
    </w:p>
    <w:p w14:paraId="018B1D07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50E55275" w14:textId="77777777" w:rsidR="003F7D87" w:rsidRDefault="005C3B9A">
      <w:pPr>
        <w:pStyle w:val="ListBullet"/>
      </w:pPr>
      <w:r>
        <w:t>Perceived inconvenience</w:t>
      </w:r>
    </w:p>
    <w:p w14:paraId="08994633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7B26BC7C" w14:textId="77777777" w:rsidR="003F7D87" w:rsidRDefault="005C3B9A">
      <w:pPr>
        <w:pStyle w:val="ListBullet"/>
      </w:pPr>
      <w:r>
        <w:t>Risk Tolerance</w:t>
      </w:r>
    </w:p>
    <w:p w14:paraId="1819D676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3245389F" w14:textId="77777777" w:rsidR="003F7D87" w:rsidRDefault="005C3B9A">
      <w:pPr>
        <w:pStyle w:val="ListBullet"/>
      </w:pPr>
      <w:r>
        <w:t>Inadequate training</w:t>
      </w:r>
    </w:p>
    <w:p w14:paraId="2499F7BE" w14:textId="77777777" w:rsidR="003F7D87" w:rsidRDefault="005C3B9A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41C1EE8B" w14:textId="77777777" w:rsidR="003F7D87" w:rsidRDefault="005C3B9A">
      <w:pPr>
        <w:pStyle w:val="ListBullet"/>
      </w:pPr>
      <w:r>
        <w:t>Miscommunication or misinterpretation</w:t>
      </w:r>
    </w:p>
    <w:p w14:paraId="47E91F04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5557B218" w14:textId="77777777" w:rsidR="003F7D87" w:rsidRDefault="005C3B9A">
      <w:r>
        <w:rPr>
          <w:b/>
        </w:rPr>
        <w:t>What prevented the control from being executed? Select all that apply.</w:t>
      </w:r>
    </w:p>
    <w:p w14:paraId="2058342A" w14:textId="77777777" w:rsidR="003F7D87" w:rsidRDefault="005C3B9A">
      <w:pPr>
        <w:pStyle w:val="ListBullet"/>
      </w:pPr>
      <w:r>
        <w:lastRenderedPageBreak/>
        <w:t>Inadequate training</w:t>
      </w:r>
    </w:p>
    <w:p w14:paraId="72D5E2E1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126DD7B7" w14:textId="77777777" w:rsidR="003F7D87" w:rsidRDefault="005C3B9A">
      <w:pPr>
        <w:pStyle w:val="ListBullet"/>
      </w:pPr>
      <w:r>
        <w:t>Lack of supervision</w:t>
      </w:r>
    </w:p>
    <w:p w14:paraId="1AF93244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650A29AD" w14:textId="77777777" w:rsidR="003F7D87" w:rsidRDefault="005C3B9A">
      <w:pPr>
        <w:pStyle w:val="ListBullet"/>
      </w:pPr>
      <w:r>
        <w:t>Risk Tolerance</w:t>
      </w:r>
    </w:p>
    <w:p w14:paraId="51EDBCEB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87572DE" w14:textId="77777777" w:rsidR="003F7D87" w:rsidRDefault="005C3B9A">
      <w:pPr>
        <w:pStyle w:val="ListBullet"/>
      </w:pPr>
      <w:r>
        <w:t>Lack of accountability</w:t>
      </w:r>
    </w:p>
    <w:p w14:paraId="3CC46CEA" w14:textId="77777777" w:rsidR="003F7D87" w:rsidRDefault="005C3B9A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569324AC" w14:textId="77777777" w:rsidR="003F7D87" w:rsidRDefault="005C3B9A">
      <w:pPr>
        <w:pStyle w:val="ListBullet"/>
      </w:pPr>
      <w:r>
        <w:t>Failure to maintain equipment</w:t>
      </w:r>
    </w:p>
    <w:p w14:paraId="65F2C841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2DF9436D" w14:textId="77777777" w:rsidR="003F7D87" w:rsidRDefault="005C3B9A">
      <w:pPr>
        <w:pStyle w:val="ListBullet"/>
      </w:pPr>
      <w:r>
        <w:t>Miscommunication or misunderstandings</w:t>
      </w:r>
    </w:p>
    <w:p w14:paraId="4E9C6FF5" w14:textId="77777777" w:rsidR="003F7D87" w:rsidRDefault="005C3B9A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627FEF28" w14:textId="77777777" w:rsidR="003F7D87" w:rsidRDefault="005C3B9A">
      <w:pPr>
        <w:pStyle w:val="ListBullet"/>
      </w:pPr>
      <w:r>
        <w:t>Production pressures</w:t>
      </w:r>
    </w:p>
    <w:p w14:paraId="6106B39C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59255EF5" w14:textId="77777777" w:rsidR="003F7D87" w:rsidRDefault="005C3B9A">
      <w:pPr>
        <w:pStyle w:val="ListBullet"/>
      </w:pPr>
      <w:r>
        <w:t>Resource constraints</w:t>
      </w:r>
    </w:p>
    <w:p w14:paraId="09B8BD71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0F4842C3" w14:textId="77777777" w:rsidR="003F7D87" w:rsidRDefault="005C3B9A">
      <w:pPr>
        <w:pStyle w:val="ListBullet"/>
      </w:pPr>
      <w:r>
        <w:t>Lack of awareness</w:t>
      </w:r>
    </w:p>
    <w:p w14:paraId="6235FAD8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4BE51FA9" w14:textId="77777777" w:rsidR="003F7D87" w:rsidRDefault="005C3B9A">
      <w:pPr>
        <w:pStyle w:val="ListBullet"/>
      </w:pPr>
      <w:r>
        <w:t>Worker fatigue</w:t>
      </w:r>
    </w:p>
    <w:p w14:paraId="2FFC8584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059ADABE" w14:textId="77777777" w:rsidR="003F7D87" w:rsidRDefault="005C3B9A">
      <w:pPr>
        <w:pStyle w:val="ListBullet"/>
      </w:pPr>
      <w:r>
        <w:t>Competing priorities</w:t>
      </w:r>
    </w:p>
    <w:p w14:paraId="20C670EF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77E7465B" w14:textId="77777777" w:rsidR="003F7D87" w:rsidRDefault="005C3B9A">
      <w:pPr>
        <w:pStyle w:val="ListBullet"/>
      </w:pPr>
      <w:r>
        <w:t>Willful disregard</w:t>
      </w:r>
    </w:p>
    <w:p w14:paraId="7E830079" w14:textId="77777777" w:rsidR="003F7D87" w:rsidRDefault="005C3B9A">
      <w:pPr>
        <w:pStyle w:val="ListBullet"/>
      </w:pPr>
      <w:r>
        <w:lastRenderedPageBreak/>
        <w:t>Willful Disregard:</w:t>
      </w:r>
      <w:r>
        <w:br/>
      </w:r>
      <w:r>
        <w:br/>
        <w:t>Intentional neglect or avoidance of necessary actions or procedures</w:t>
      </w:r>
    </w:p>
    <w:p w14:paraId="02B6260F" w14:textId="77777777" w:rsidR="003F7D87" w:rsidRDefault="005C3B9A">
      <w:r>
        <w:rPr>
          <w:b/>
        </w:rPr>
        <w:t>Non-permit Required Confined Space: Safe access provided into non-permit required space?</w:t>
      </w:r>
    </w:p>
    <w:p w14:paraId="20DEC9EB" w14:textId="77777777" w:rsidR="003F7D87" w:rsidRDefault="005C3B9A">
      <w:r>
        <w:t>________________________________________</w:t>
      </w:r>
    </w:p>
    <w:p w14:paraId="1DF50641" w14:textId="77777777" w:rsidR="003F7D87" w:rsidRDefault="005C3B9A">
      <w:r>
        <w:rPr>
          <w:b/>
        </w:rPr>
        <w:t>Safe Access:</w:t>
      </w:r>
      <w:r>
        <w:rPr>
          <w:b/>
        </w:rPr>
        <w:br/>
      </w:r>
      <w:r>
        <w:rPr>
          <w:b/>
        </w:rPr>
        <w:t>PPE and equipment for safe entry available</w:t>
      </w:r>
      <w:r>
        <w:rPr>
          <w:b/>
        </w:rPr>
        <w:br/>
        <w:t>Employees properly using entry equipment</w:t>
      </w:r>
      <w:r>
        <w:rPr>
          <w:b/>
        </w:rPr>
        <w:br/>
        <w:t>https://www.osha.gov/laws-regs/federalregister/2015-05-04</w:t>
      </w:r>
    </w:p>
    <w:p w14:paraId="5BFDB9D6" w14:textId="77777777" w:rsidR="003F7D87" w:rsidRDefault="005C3B9A">
      <w:pPr>
        <w:pStyle w:val="ListBullet"/>
      </w:pPr>
      <w:r>
        <w:t>Yes</w:t>
      </w:r>
    </w:p>
    <w:p w14:paraId="2FCF38DC" w14:textId="77777777" w:rsidR="003F7D87" w:rsidRDefault="005C3B9A">
      <w:pPr>
        <w:pStyle w:val="ListBullet"/>
      </w:pPr>
      <w:r>
        <w:t>No</w:t>
      </w:r>
    </w:p>
    <w:p w14:paraId="3BC51BE6" w14:textId="77777777" w:rsidR="003F7D87" w:rsidRDefault="005C3B9A">
      <w:r>
        <w:rPr>
          <w:b/>
        </w:rPr>
        <w:t>Non-permit Required Confined Space: Safe access - Safeguards</w:t>
      </w:r>
    </w:p>
    <w:p w14:paraId="13CC2771" w14:textId="77777777" w:rsidR="003F7D87" w:rsidRDefault="005C3B9A">
      <w:pPr>
        <w:pStyle w:val="ListBullet"/>
      </w:pPr>
      <w:r>
        <w:t>Provide PPE and equipment for safe entry</w:t>
      </w:r>
    </w:p>
    <w:p w14:paraId="1A11C836" w14:textId="77777777" w:rsidR="003F7D87" w:rsidRDefault="005C3B9A">
      <w:pPr>
        <w:pStyle w:val="ListBullet"/>
      </w:pPr>
      <w:r>
        <w:t>Train employees in use of PPE</w:t>
      </w:r>
    </w:p>
    <w:p w14:paraId="373A6EE6" w14:textId="77777777" w:rsidR="003F7D87" w:rsidRDefault="005C3B9A">
      <w:r>
        <w:rPr>
          <w:b/>
        </w:rPr>
        <w:t>Reason for lack of Non-permit Required Confined Space: Safe access</w:t>
      </w:r>
    </w:p>
    <w:p w14:paraId="57BD38A2" w14:textId="77777777" w:rsidR="003F7D87" w:rsidRDefault="005C3B9A">
      <w:r>
        <w:t>________________________________________</w:t>
      </w:r>
    </w:p>
    <w:p w14:paraId="113278D8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</w:r>
      <w:r>
        <w:rPr>
          <w:b/>
        </w:rPr>
        <w:t>Example: Dropped object hazard(s) not recognized by the crew.</w:t>
      </w:r>
      <w:r>
        <w:rPr>
          <w:b/>
        </w:rPr>
        <w:br/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</w:r>
      <w:r>
        <w:rPr>
          <w:b/>
        </w:rPr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5852AFB6" w14:textId="77777777" w:rsidR="003F7D87" w:rsidRDefault="005C3B9A">
      <w:pPr>
        <w:pStyle w:val="ListBullet"/>
      </w:pPr>
      <w:r>
        <w:t>Safe access hazard(s) not recognized</w:t>
      </w:r>
    </w:p>
    <w:p w14:paraId="772BD0A0" w14:textId="77777777" w:rsidR="003F7D87" w:rsidRDefault="005C3B9A">
      <w:pPr>
        <w:pStyle w:val="ListBullet"/>
      </w:pPr>
      <w:r>
        <w:t>Safe access control(s) not identified</w:t>
      </w:r>
    </w:p>
    <w:p w14:paraId="66EF7F76" w14:textId="77777777" w:rsidR="003F7D87" w:rsidRDefault="005C3B9A">
      <w:pPr>
        <w:pStyle w:val="ListBullet"/>
      </w:pPr>
      <w:r>
        <w:lastRenderedPageBreak/>
        <w:t>Safe access control(s) not implemented</w:t>
      </w:r>
    </w:p>
    <w:p w14:paraId="0CF9BD18" w14:textId="77777777" w:rsidR="003F7D87" w:rsidRDefault="005C3B9A">
      <w:pPr>
        <w:pStyle w:val="ListBullet"/>
      </w:pPr>
      <w:r>
        <w:t>Safe access control(s) not executed</w:t>
      </w:r>
    </w:p>
    <w:p w14:paraId="63D7F26C" w14:textId="77777777" w:rsidR="003F7D87" w:rsidRDefault="005C3B9A">
      <w:r>
        <w:rPr>
          <w:b/>
        </w:rPr>
        <w:t>What prevented the hazard from being recognized? Select all that apply.</w:t>
      </w:r>
    </w:p>
    <w:p w14:paraId="6E7BF59E" w14:textId="77777777" w:rsidR="003F7D87" w:rsidRDefault="005C3B9A">
      <w:pPr>
        <w:pStyle w:val="ListBullet"/>
      </w:pPr>
      <w:r>
        <w:t>Lack of Knowledge</w:t>
      </w:r>
    </w:p>
    <w:p w14:paraId="248AAD2E" w14:textId="77777777" w:rsidR="003F7D87" w:rsidRDefault="005C3B9A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77227E12" w14:textId="77777777" w:rsidR="003F7D87" w:rsidRDefault="005C3B9A">
      <w:pPr>
        <w:pStyle w:val="ListBullet"/>
      </w:pPr>
      <w:r>
        <w:t>Inadequate training</w:t>
      </w:r>
    </w:p>
    <w:p w14:paraId="014B79DF" w14:textId="77777777" w:rsidR="003F7D87" w:rsidRDefault="005C3B9A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478F00E8" w14:textId="77777777" w:rsidR="003F7D87" w:rsidRDefault="005C3B9A">
      <w:pPr>
        <w:pStyle w:val="ListBullet"/>
      </w:pPr>
      <w:r>
        <w:t>Lack of awareness</w:t>
      </w:r>
    </w:p>
    <w:p w14:paraId="54229428" w14:textId="77777777" w:rsidR="003F7D87" w:rsidRDefault="005C3B9A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4D9A9999" w14:textId="77777777" w:rsidR="003F7D87" w:rsidRDefault="005C3B9A">
      <w:pPr>
        <w:pStyle w:val="ListBullet"/>
      </w:pPr>
      <w:r>
        <w:t>Insufficient risk assessment</w:t>
      </w:r>
    </w:p>
    <w:p w14:paraId="3F035EF8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7F5F2881" w14:textId="77777777" w:rsidR="003F7D87" w:rsidRDefault="005C3B9A">
      <w:pPr>
        <w:pStyle w:val="ListBullet"/>
      </w:pPr>
      <w:r>
        <w:t>Rushed planning or inadequate preparation</w:t>
      </w:r>
    </w:p>
    <w:p w14:paraId="00A1E9F5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5E9910AD" w14:textId="77777777" w:rsidR="003F7D87" w:rsidRDefault="005C3B9A">
      <w:pPr>
        <w:pStyle w:val="ListBullet"/>
      </w:pPr>
      <w:r>
        <w:t>Lack of communication</w:t>
      </w:r>
    </w:p>
    <w:p w14:paraId="3121B14A" w14:textId="77777777" w:rsidR="003F7D87" w:rsidRDefault="005C3B9A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749B2D29" w14:textId="77777777" w:rsidR="003F7D87" w:rsidRDefault="005C3B9A">
      <w:pPr>
        <w:pStyle w:val="ListBullet"/>
      </w:pPr>
      <w:r>
        <w:t>Inadequate hazard identification process</w:t>
      </w:r>
    </w:p>
    <w:p w14:paraId="00207077" w14:textId="77777777" w:rsidR="003F7D87" w:rsidRDefault="005C3B9A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77872E5D" w14:textId="77777777" w:rsidR="003F7D87" w:rsidRDefault="005C3B9A">
      <w:pPr>
        <w:pStyle w:val="ListBullet"/>
      </w:pPr>
      <w:r>
        <w:t>Unclear responsibilities</w:t>
      </w:r>
    </w:p>
    <w:p w14:paraId="180A9B47" w14:textId="77777777" w:rsidR="003F7D87" w:rsidRDefault="005C3B9A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69F3AD76" w14:textId="77777777" w:rsidR="003F7D87" w:rsidRDefault="005C3B9A">
      <w:pPr>
        <w:pStyle w:val="ListBullet"/>
      </w:pPr>
      <w:r>
        <w:t>Assumptions and biases</w:t>
      </w:r>
    </w:p>
    <w:p w14:paraId="44526A53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28C5BF8E" w14:textId="77777777" w:rsidR="003F7D87" w:rsidRDefault="005C3B9A">
      <w:pPr>
        <w:pStyle w:val="ListBullet"/>
      </w:pPr>
      <w:r>
        <w:t>External factors</w:t>
      </w:r>
    </w:p>
    <w:p w14:paraId="4552766A" w14:textId="77777777" w:rsidR="003F7D87" w:rsidRDefault="005C3B9A">
      <w:pPr>
        <w:pStyle w:val="ListBullet"/>
      </w:pPr>
      <w:r>
        <w:lastRenderedPageBreak/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07959375" w14:textId="77777777" w:rsidR="003F7D87" w:rsidRDefault="005C3B9A">
      <w:r>
        <w:rPr>
          <w:b/>
        </w:rPr>
        <w:t>What prevented a control from being identified? Select all that apply.</w:t>
      </w:r>
    </w:p>
    <w:p w14:paraId="1046A5E8" w14:textId="77777777" w:rsidR="003F7D87" w:rsidRDefault="005C3B9A">
      <w:pPr>
        <w:pStyle w:val="ListBullet"/>
      </w:pPr>
      <w:r>
        <w:t>Lack of familiarity with specific high energy hazards</w:t>
      </w:r>
    </w:p>
    <w:p w14:paraId="015763D1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109CF4B0" w14:textId="77777777" w:rsidR="003F7D87" w:rsidRDefault="005C3B9A">
      <w:pPr>
        <w:pStyle w:val="ListBullet"/>
      </w:pPr>
      <w:r>
        <w:t>Inadequate training on high energy controls</w:t>
      </w:r>
    </w:p>
    <w:p w14:paraId="7063BA69" w14:textId="77777777" w:rsidR="003F7D87" w:rsidRDefault="005C3B9A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3CF33582" w14:textId="77777777" w:rsidR="003F7D87" w:rsidRDefault="005C3B9A">
      <w:pPr>
        <w:pStyle w:val="ListBullet"/>
      </w:pPr>
      <w:r>
        <w:t>Insufficient risk assessment</w:t>
      </w:r>
    </w:p>
    <w:p w14:paraId="595898E9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36EF16EF" w14:textId="77777777" w:rsidR="003F7D87" w:rsidRDefault="005C3B9A">
      <w:pPr>
        <w:pStyle w:val="ListBullet"/>
      </w:pPr>
      <w:r>
        <w:t>Lack of available control options</w:t>
      </w:r>
    </w:p>
    <w:p w14:paraId="0D4FA512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437C59A3" w14:textId="77777777" w:rsidR="003F7D87" w:rsidRDefault="005C3B9A">
      <w:pPr>
        <w:pStyle w:val="ListBullet"/>
      </w:pPr>
      <w:r>
        <w:t>Resource constraints</w:t>
      </w:r>
    </w:p>
    <w:p w14:paraId="1487A19A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324F4D30" w14:textId="77777777" w:rsidR="003F7D87" w:rsidRDefault="005C3B9A">
      <w:pPr>
        <w:pStyle w:val="ListBullet"/>
      </w:pPr>
      <w:r>
        <w:t>Time constraints</w:t>
      </w:r>
    </w:p>
    <w:p w14:paraId="275105C7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6A5766E0" w14:textId="77777777" w:rsidR="003F7D87" w:rsidRDefault="005C3B9A">
      <w:pPr>
        <w:pStyle w:val="ListBullet"/>
      </w:pPr>
      <w:r>
        <w:t>Risk Tolerance</w:t>
      </w:r>
    </w:p>
    <w:p w14:paraId="3612996F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2950D0C" w14:textId="77777777" w:rsidR="003F7D87" w:rsidRDefault="005C3B9A">
      <w:pPr>
        <w:pStyle w:val="ListBullet"/>
      </w:pPr>
      <w:r>
        <w:t>Emphasis on production</w:t>
      </w:r>
    </w:p>
    <w:p w14:paraId="2B22310B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59C048DD" w14:textId="77777777" w:rsidR="003F7D87" w:rsidRDefault="005C3B9A">
      <w:pPr>
        <w:pStyle w:val="ListBullet"/>
      </w:pPr>
      <w:r>
        <w:t>Lack of communication and collaboration</w:t>
      </w:r>
    </w:p>
    <w:p w14:paraId="40B83D46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77136AFC" w14:textId="77777777" w:rsidR="003F7D87" w:rsidRDefault="005C3B9A">
      <w:pPr>
        <w:pStyle w:val="ListBullet"/>
      </w:pPr>
      <w:r>
        <w:lastRenderedPageBreak/>
        <w:t>Failure to learn from past incidents</w:t>
      </w:r>
    </w:p>
    <w:p w14:paraId="3EFC4D78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7034BB40" w14:textId="77777777" w:rsidR="003F7D87" w:rsidRDefault="005C3B9A">
      <w:pPr>
        <w:pStyle w:val="ListBullet"/>
      </w:pPr>
      <w:r>
        <w:t>Complexity of the construction task</w:t>
      </w:r>
    </w:p>
    <w:p w14:paraId="32006B1B" w14:textId="77777777" w:rsidR="003F7D87" w:rsidRDefault="005C3B9A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5519B12A" w14:textId="77777777" w:rsidR="003F7D87" w:rsidRDefault="005C3B9A">
      <w:r>
        <w:rPr>
          <w:b/>
        </w:rPr>
        <w:t>What prevented the control from being implemented? Select all that apply.</w:t>
      </w:r>
    </w:p>
    <w:p w14:paraId="55AE879A" w14:textId="77777777" w:rsidR="003F7D87" w:rsidRDefault="005C3B9A">
      <w:pPr>
        <w:pStyle w:val="ListBullet"/>
      </w:pPr>
      <w:r>
        <w:t>Cost considerations</w:t>
      </w:r>
    </w:p>
    <w:p w14:paraId="2394F5A4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24A04E20" w14:textId="77777777" w:rsidR="003F7D87" w:rsidRDefault="005C3B9A">
      <w:pPr>
        <w:pStyle w:val="ListBullet"/>
      </w:pPr>
      <w:r>
        <w:t>Lack of understanding or awareness</w:t>
      </w:r>
    </w:p>
    <w:p w14:paraId="34E1E849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5998F702" w14:textId="77777777" w:rsidR="003F7D87" w:rsidRDefault="005C3B9A">
      <w:pPr>
        <w:pStyle w:val="ListBullet"/>
      </w:pPr>
      <w:r>
        <w:t>Resistance to change</w:t>
      </w:r>
    </w:p>
    <w:p w14:paraId="5C48F44C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5D0E903" w14:textId="77777777" w:rsidR="003F7D87" w:rsidRDefault="005C3B9A">
      <w:pPr>
        <w:pStyle w:val="ListBullet"/>
      </w:pPr>
      <w:r>
        <w:t>Inadequate planning</w:t>
      </w:r>
    </w:p>
    <w:p w14:paraId="6A881D63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02DC3E34" w14:textId="77777777" w:rsidR="003F7D87" w:rsidRDefault="005C3B9A">
      <w:pPr>
        <w:pStyle w:val="ListBullet"/>
      </w:pPr>
      <w:r>
        <w:t>Resource constraints</w:t>
      </w:r>
    </w:p>
    <w:p w14:paraId="564AFF32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162D04C0" w14:textId="77777777" w:rsidR="003F7D87" w:rsidRDefault="005C3B9A">
      <w:pPr>
        <w:pStyle w:val="ListBullet"/>
      </w:pPr>
      <w:r>
        <w:t>Time constraints</w:t>
      </w:r>
    </w:p>
    <w:p w14:paraId="581BED39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42689BBE" w14:textId="77777777" w:rsidR="003F7D87" w:rsidRDefault="005C3B9A">
      <w:pPr>
        <w:pStyle w:val="ListBullet"/>
      </w:pPr>
      <w:r>
        <w:t>Lack of leadership support</w:t>
      </w:r>
    </w:p>
    <w:p w14:paraId="422BA16A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1EDC2DBC" w14:textId="77777777" w:rsidR="003F7D87" w:rsidRDefault="005C3B9A">
      <w:pPr>
        <w:pStyle w:val="ListBullet"/>
      </w:pPr>
      <w:r>
        <w:t>Perceived inconvenience</w:t>
      </w:r>
    </w:p>
    <w:p w14:paraId="7FD3510C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68D92BB3" w14:textId="77777777" w:rsidR="003F7D87" w:rsidRDefault="005C3B9A">
      <w:pPr>
        <w:pStyle w:val="ListBullet"/>
      </w:pPr>
      <w:r>
        <w:lastRenderedPageBreak/>
        <w:t>Risk Tolerance</w:t>
      </w:r>
    </w:p>
    <w:p w14:paraId="6E6E530F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197548E8" w14:textId="77777777" w:rsidR="003F7D87" w:rsidRDefault="005C3B9A">
      <w:pPr>
        <w:pStyle w:val="ListBullet"/>
      </w:pPr>
      <w:r>
        <w:t>Inadequate training</w:t>
      </w:r>
    </w:p>
    <w:p w14:paraId="437AB9D5" w14:textId="77777777" w:rsidR="003F7D87" w:rsidRDefault="005C3B9A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5637FA24" w14:textId="77777777" w:rsidR="003F7D87" w:rsidRDefault="005C3B9A">
      <w:pPr>
        <w:pStyle w:val="ListBullet"/>
      </w:pPr>
      <w:r>
        <w:t>Miscommunication or misinterpretation</w:t>
      </w:r>
    </w:p>
    <w:p w14:paraId="3C842825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3504F0F4" w14:textId="77777777" w:rsidR="003F7D87" w:rsidRDefault="005C3B9A">
      <w:r>
        <w:rPr>
          <w:b/>
        </w:rPr>
        <w:t>What prevented the control from being executed? Select all that apply.</w:t>
      </w:r>
    </w:p>
    <w:p w14:paraId="199C8E7E" w14:textId="77777777" w:rsidR="003F7D87" w:rsidRDefault="005C3B9A">
      <w:pPr>
        <w:pStyle w:val="ListBullet"/>
      </w:pPr>
      <w:r>
        <w:t>Inadequate training</w:t>
      </w:r>
    </w:p>
    <w:p w14:paraId="2613470D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4C9977F1" w14:textId="77777777" w:rsidR="003F7D87" w:rsidRDefault="005C3B9A">
      <w:pPr>
        <w:pStyle w:val="ListBullet"/>
      </w:pPr>
      <w:r>
        <w:t>Lack of supervision</w:t>
      </w:r>
    </w:p>
    <w:p w14:paraId="369B3790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7BAF4F13" w14:textId="77777777" w:rsidR="003F7D87" w:rsidRDefault="005C3B9A">
      <w:pPr>
        <w:pStyle w:val="ListBullet"/>
      </w:pPr>
      <w:r>
        <w:t>Risk Tolerance</w:t>
      </w:r>
    </w:p>
    <w:p w14:paraId="0F797BD9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4290F5B2" w14:textId="77777777" w:rsidR="003F7D87" w:rsidRDefault="005C3B9A">
      <w:pPr>
        <w:pStyle w:val="ListBullet"/>
      </w:pPr>
      <w:r>
        <w:t>Lack of accountability</w:t>
      </w:r>
    </w:p>
    <w:p w14:paraId="4E2E7A8A" w14:textId="77777777" w:rsidR="003F7D87" w:rsidRDefault="005C3B9A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681FE7E8" w14:textId="77777777" w:rsidR="003F7D87" w:rsidRDefault="005C3B9A">
      <w:pPr>
        <w:pStyle w:val="ListBullet"/>
      </w:pPr>
      <w:r>
        <w:t>Failure to maintain equipment</w:t>
      </w:r>
    </w:p>
    <w:p w14:paraId="2B109F13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37B3760B" w14:textId="77777777" w:rsidR="003F7D87" w:rsidRDefault="005C3B9A">
      <w:pPr>
        <w:pStyle w:val="ListBullet"/>
      </w:pPr>
      <w:r>
        <w:t>Miscommunication or misunderstandings</w:t>
      </w:r>
    </w:p>
    <w:p w14:paraId="7AC44B2D" w14:textId="77777777" w:rsidR="003F7D87" w:rsidRDefault="005C3B9A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5784EC9D" w14:textId="77777777" w:rsidR="003F7D87" w:rsidRDefault="005C3B9A">
      <w:pPr>
        <w:pStyle w:val="ListBullet"/>
      </w:pPr>
      <w:r>
        <w:t>Production pressures</w:t>
      </w:r>
    </w:p>
    <w:p w14:paraId="21763933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4F7D1E29" w14:textId="77777777" w:rsidR="003F7D87" w:rsidRDefault="005C3B9A">
      <w:pPr>
        <w:pStyle w:val="ListBullet"/>
      </w:pPr>
      <w:r>
        <w:t>Resource constraints</w:t>
      </w:r>
    </w:p>
    <w:p w14:paraId="0DFAF36C" w14:textId="77777777" w:rsidR="003F7D87" w:rsidRDefault="005C3B9A">
      <w:pPr>
        <w:pStyle w:val="ListBullet"/>
      </w:pPr>
      <w:r>
        <w:lastRenderedPageBreak/>
        <w:t>Resource constraints:</w:t>
      </w:r>
      <w:r>
        <w:br/>
        <w:t xml:space="preserve"> The team lacked the necessary resources to ensure high energy control execution.</w:t>
      </w:r>
    </w:p>
    <w:p w14:paraId="6F59389E" w14:textId="77777777" w:rsidR="003F7D87" w:rsidRDefault="005C3B9A">
      <w:pPr>
        <w:pStyle w:val="ListBullet"/>
      </w:pPr>
      <w:r>
        <w:t>Lack of awareness</w:t>
      </w:r>
    </w:p>
    <w:p w14:paraId="4CDE030D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7C27FB16" w14:textId="77777777" w:rsidR="003F7D87" w:rsidRDefault="005C3B9A">
      <w:pPr>
        <w:pStyle w:val="ListBullet"/>
      </w:pPr>
      <w:r>
        <w:t>Worker fatigue</w:t>
      </w:r>
    </w:p>
    <w:p w14:paraId="24D87461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1EF56A9B" w14:textId="77777777" w:rsidR="003F7D87" w:rsidRDefault="005C3B9A">
      <w:pPr>
        <w:pStyle w:val="ListBullet"/>
      </w:pPr>
      <w:r>
        <w:t>Competing priorities</w:t>
      </w:r>
    </w:p>
    <w:p w14:paraId="48078D15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64BC311F" w14:textId="77777777" w:rsidR="003F7D87" w:rsidRDefault="005C3B9A">
      <w:pPr>
        <w:pStyle w:val="ListBullet"/>
      </w:pPr>
      <w:r>
        <w:t>Willful disregard</w:t>
      </w:r>
    </w:p>
    <w:p w14:paraId="22B571F1" w14:textId="77777777" w:rsidR="003F7D87" w:rsidRDefault="005C3B9A">
      <w:pPr>
        <w:pStyle w:val="ListBullet"/>
      </w:pPr>
      <w:r>
        <w:t>Willful Disregard:</w:t>
      </w:r>
      <w:r>
        <w:br/>
      </w:r>
      <w:r>
        <w:br/>
        <w:t>Intentional neglect or avoidance of necessary actions or procedures</w:t>
      </w:r>
    </w:p>
    <w:p w14:paraId="25E0F1CF" w14:textId="77777777" w:rsidR="003F7D87" w:rsidRDefault="005C3B9A">
      <w:r>
        <w:rPr>
          <w:b/>
        </w:rPr>
        <w:t>Permit Required Confined Space: Safe access provided into permit required space?</w:t>
      </w:r>
    </w:p>
    <w:p w14:paraId="41A96213" w14:textId="77777777" w:rsidR="003F7D87" w:rsidRDefault="005C3B9A">
      <w:r>
        <w:t>________________________________________</w:t>
      </w:r>
    </w:p>
    <w:p w14:paraId="1A243E82" w14:textId="77777777" w:rsidR="003F7D87" w:rsidRDefault="005C3B9A">
      <w:r>
        <w:rPr>
          <w:b/>
        </w:rPr>
        <w:t>Safe Access:</w:t>
      </w:r>
      <w:r>
        <w:rPr>
          <w:b/>
        </w:rPr>
        <w:br/>
        <w:t>Required signage and permitting in place</w:t>
      </w:r>
      <w:r>
        <w:rPr>
          <w:b/>
        </w:rPr>
        <w:br/>
      </w:r>
      <w:r>
        <w:rPr>
          <w:b/>
        </w:rPr>
        <w:t>PPE and equipment for safe entry available</w:t>
      </w:r>
      <w:r>
        <w:rPr>
          <w:b/>
        </w:rPr>
        <w:br/>
        <w:t>Employees properly using entry equipment</w:t>
      </w:r>
      <w:r>
        <w:rPr>
          <w:b/>
        </w:rPr>
        <w:br/>
        <w:t>Confined Space Attendant stationed outside during operations</w:t>
      </w:r>
      <w:r>
        <w:rPr>
          <w:b/>
        </w:rPr>
        <w:br/>
        <w:t>https://www.osha.gov/laws-regs/regulations/standardnumber/1910/1910.146</w:t>
      </w:r>
    </w:p>
    <w:p w14:paraId="7B7EBF44" w14:textId="77777777" w:rsidR="003F7D87" w:rsidRDefault="005C3B9A">
      <w:pPr>
        <w:pStyle w:val="ListBullet"/>
      </w:pPr>
      <w:r>
        <w:t>Yes</w:t>
      </w:r>
    </w:p>
    <w:p w14:paraId="487C7CD4" w14:textId="77777777" w:rsidR="003F7D87" w:rsidRDefault="005C3B9A">
      <w:pPr>
        <w:pStyle w:val="ListBullet"/>
      </w:pPr>
      <w:r>
        <w:t>No</w:t>
      </w:r>
    </w:p>
    <w:p w14:paraId="6ACDA4DC" w14:textId="77777777" w:rsidR="003F7D87" w:rsidRDefault="005C3B9A">
      <w:r>
        <w:rPr>
          <w:b/>
        </w:rPr>
        <w:t>Permit Required Confined Space: Safe access - Safeguards</w:t>
      </w:r>
    </w:p>
    <w:p w14:paraId="6E3A6F93" w14:textId="77777777" w:rsidR="003F7D87" w:rsidRDefault="005C3B9A">
      <w:pPr>
        <w:pStyle w:val="ListBullet"/>
      </w:pPr>
      <w:r>
        <w:t>Post required signage and complete permitting</w:t>
      </w:r>
    </w:p>
    <w:p w14:paraId="52D74AB8" w14:textId="77777777" w:rsidR="003F7D87" w:rsidRDefault="005C3B9A">
      <w:pPr>
        <w:pStyle w:val="ListBullet"/>
      </w:pPr>
      <w:r>
        <w:t>Provide PPE and equipment for safe entry</w:t>
      </w:r>
    </w:p>
    <w:p w14:paraId="285A5979" w14:textId="77777777" w:rsidR="003F7D87" w:rsidRDefault="005C3B9A">
      <w:pPr>
        <w:pStyle w:val="ListBullet"/>
      </w:pPr>
      <w:r>
        <w:t>Train employees on use of PPE</w:t>
      </w:r>
    </w:p>
    <w:p w14:paraId="2D274EA0" w14:textId="77777777" w:rsidR="003F7D87" w:rsidRDefault="005C3B9A">
      <w:pPr>
        <w:pStyle w:val="ListBullet"/>
      </w:pPr>
      <w:r>
        <w:t>Provide Confined Space Attendant at access during operations</w:t>
      </w:r>
    </w:p>
    <w:p w14:paraId="58001788" w14:textId="77777777" w:rsidR="003F7D87" w:rsidRDefault="005C3B9A">
      <w:r>
        <w:rPr>
          <w:b/>
        </w:rPr>
        <w:t>Reason for lack of Permit Required Confined Space: Safe access</w:t>
      </w:r>
    </w:p>
    <w:p w14:paraId="16939A38" w14:textId="77777777" w:rsidR="003F7D87" w:rsidRDefault="005C3B9A">
      <w:r>
        <w:t>________________________________________</w:t>
      </w:r>
    </w:p>
    <w:p w14:paraId="379019B5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</w:r>
      <w:r>
        <w:rPr>
          <w:b/>
        </w:rPr>
        <w:lastRenderedPageBreak/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  <w:t>Control(s) Not Implemented</w:t>
      </w:r>
      <w:r>
        <w:rPr>
          <w:b/>
        </w:rPr>
        <w:br/>
      </w:r>
      <w:r>
        <w:rPr>
          <w:b/>
        </w:rPr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2E36F38C" w14:textId="77777777" w:rsidR="003F7D87" w:rsidRDefault="005C3B9A">
      <w:pPr>
        <w:pStyle w:val="ListBullet"/>
      </w:pPr>
      <w:r>
        <w:t>Safe access hazard(s) not recognized</w:t>
      </w:r>
    </w:p>
    <w:p w14:paraId="0D29FD95" w14:textId="77777777" w:rsidR="003F7D87" w:rsidRDefault="005C3B9A">
      <w:pPr>
        <w:pStyle w:val="ListBullet"/>
      </w:pPr>
      <w:r>
        <w:t>Safe access control(s) not identified</w:t>
      </w:r>
    </w:p>
    <w:p w14:paraId="1EF1E7B1" w14:textId="77777777" w:rsidR="003F7D87" w:rsidRDefault="005C3B9A">
      <w:pPr>
        <w:pStyle w:val="ListBullet"/>
      </w:pPr>
      <w:r>
        <w:t>Safe access control(s) not implemented</w:t>
      </w:r>
    </w:p>
    <w:p w14:paraId="41522B5F" w14:textId="77777777" w:rsidR="003F7D87" w:rsidRDefault="005C3B9A">
      <w:pPr>
        <w:pStyle w:val="ListBullet"/>
      </w:pPr>
      <w:r>
        <w:t>Safe access control(s) not executed</w:t>
      </w:r>
    </w:p>
    <w:p w14:paraId="0856AC96" w14:textId="77777777" w:rsidR="003F7D87" w:rsidRDefault="005C3B9A">
      <w:r>
        <w:rPr>
          <w:b/>
        </w:rPr>
        <w:t>What prevented the hazard from being recognized? Select all that apply.</w:t>
      </w:r>
    </w:p>
    <w:p w14:paraId="0027BE81" w14:textId="77777777" w:rsidR="003F7D87" w:rsidRDefault="005C3B9A">
      <w:pPr>
        <w:pStyle w:val="ListBullet"/>
      </w:pPr>
      <w:r>
        <w:t>Lack of Knowledge</w:t>
      </w:r>
    </w:p>
    <w:p w14:paraId="0FC3FD55" w14:textId="77777777" w:rsidR="003F7D87" w:rsidRDefault="005C3B9A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6CDA6EA2" w14:textId="77777777" w:rsidR="003F7D87" w:rsidRDefault="005C3B9A">
      <w:pPr>
        <w:pStyle w:val="ListBullet"/>
      </w:pPr>
      <w:r>
        <w:t>Inadequate training</w:t>
      </w:r>
    </w:p>
    <w:p w14:paraId="12D3335F" w14:textId="77777777" w:rsidR="003F7D87" w:rsidRDefault="005C3B9A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4B668C91" w14:textId="77777777" w:rsidR="003F7D87" w:rsidRDefault="005C3B9A">
      <w:pPr>
        <w:pStyle w:val="ListBullet"/>
      </w:pPr>
      <w:r>
        <w:t>Lack of awareness</w:t>
      </w:r>
    </w:p>
    <w:p w14:paraId="382B7456" w14:textId="77777777" w:rsidR="003F7D87" w:rsidRDefault="005C3B9A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761AE307" w14:textId="77777777" w:rsidR="003F7D87" w:rsidRDefault="005C3B9A">
      <w:pPr>
        <w:pStyle w:val="ListBullet"/>
      </w:pPr>
      <w:r>
        <w:t>Insufficient risk assessment</w:t>
      </w:r>
    </w:p>
    <w:p w14:paraId="008470F1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73ED8884" w14:textId="77777777" w:rsidR="003F7D87" w:rsidRDefault="005C3B9A">
      <w:pPr>
        <w:pStyle w:val="ListBullet"/>
      </w:pPr>
      <w:r>
        <w:t>Rushed planning or inadequate preparation</w:t>
      </w:r>
    </w:p>
    <w:p w14:paraId="7A9B2E48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2E4B6EFA" w14:textId="77777777" w:rsidR="003F7D87" w:rsidRDefault="005C3B9A">
      <w:pPr>
        <w:pStyle w:val="ListBullet"/>
      </w:pPr>
      <w:r>
        <w:t>Lack of communication</w:t>
      </w:r>
    </w:p>
    <w:p w14:paraId="1EED392D" w14:textId="77777777" w:rsidR="003F7D87" w:rsidRDefault="005C3B9A">
      <w:pPr>
        <w:pStyle w:val="ListBullet"/>
      </w:pPr>
      <w:r>
        <w:lastRenderedPageBreak/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0DB72A59" w14:textId="77777777" w:rsidR="003F7D87" w:rsidRDefault="005C3B9A">
      <w:pPr>
        <w:pStyle w:val="ListBullet"/>
      </w:pPr>
      <w:r>
        <w:t>Inadequate hazard identification process</w:t>
      </w:r>
    </w:p>
    <w:p w14:paraId="46E0583F" w14:textId="77777777" w:rsidR="003F7D87" w:rsidRDefault="005C3B9A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27A64068" w14:textId="77777777" w:rsidR="003F7D87" w:rsidRDefault="005C3B9A">
      <w:pPr>
        <w:pStyle w:val="ListBullet"/>
      </w:pPr>
      <w:r>
        <w:t>Unclear responsibilities</w:t>
      </w:r>
    </w:p>
    <w:p w14:paraId="30018F41" w14:textId="77777777" w:rsidR="003F7D87" w:rsidRDefault="005C3B9A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46E1704D" w14:textId="77777777" w:rsidR="003F7D87" w:rsidRDefault="005C3B9A">
      <w:pPr>
        <w:pStyle w:val="ListBullet"/>
      </w:pPr>
      <w:r>
        <w:t>Assumptions and biases</w:t>
      </w:r>
    </w:p>
    <w:p w14:paraId="519E22F2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3AAF8A1C" w14:textId="77777777" w:rsidR="003F7D87" w:rsidRDefault="005C3B9A">
      <w:pPr>
        <w:pStyle w:val="ListBullet"/>
      </w:pPr>
      <w:r>
        <w:t>External factors</w:t>
      </w:r>
    </w:p>
    <w:p w14:paraId="7B523919" w14:textId="77777777" w:rsidR="003F7D87" w:rsidRDefault="005C3B9A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1C6567A0" w14:textId="77777777" w:rsidR="003F7D87" w:rsidRDefault="005C3B9A">
      <w:r>
        <w:rPr>
          <w:b/>
        </w:rPr>
        <w:t>What prevented a control from being identified? Select all that apply.</w:t>
      </w:r>
    </w:p>
    <w:p w14:paraId="79451C32" w14:textId="77777777" w:rsidR="003F7D87" w:rsidRDefault="005C3B9A">
      <w:pPr>
        <w:pStyle w:val="ListBullet"/>
      </w:pPr>
      <w:r>
        <w:t>Lack of familiarity with specific high energy hazards</w:t>
      </w:r>
    </w:p>
    <w:p w14:paraId="6B579768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1A586AB1" w14:textId="77777777" w:rsidR="003F7D87" w:rsidRDefault="005C3B9A">
      <w:pPr>
        <w:pStyle w:val="ListBullet"/>
      </w:pPr>
      <w:r>
        <w:t>Inadequate training on high energy controls</w:t>
      </w:r>
    </w:p>
    <w:p w14:paraId="4D01D028" w14:textId="77777777" w:rsidR="003F7D87" w:rsidRDefault="005C3B9A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599B6FC9" w14:textId="77777777" w:rsidR="003F7D87" w:rsidRDefault="005C3B9A">
      <w:pPr>
        <w:pStyle w:val="ListBullet"/>
      </w:pPr>
      <w:r>
        <w:t>Insufficient risk assessment</w:t>
      </w:r>
    </w:p>
    <w:p w14:paraId="3B1C6962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4C0395A4" w14:textId="77777777" w:rsidR="003F7D87" w:rsidRDefault="005C3B9A">
      <w:pPr>
        <w:pStyle w:val="ListBullet"/>
      </w:pPr>
      <w:r>
        <w:t>Lack of available control options</w:t>
      </w:r>
    </w:p>
    <w:p w14:paraId="40908188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02C606CB" w14:textId="77777777" w:rsidR="003F7D87" w:rsidRDefault="005C3B9A">
      <w:pPr>
        <w:pStyle w:val="ListBullet"/>
      </w:pPr>
      <w:r>
        <w:t>Resource constraints</w:t>
      </w:r>
    </w:p>
    <w:p w14:paraId="01FF38B2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372EB8D1" w14:textId="77777777" w:rsidR="003F7D87" w:rsidRDefault="005C3B9A">
      <w:pPr>
        <w:pStyle w:val="ListBullet"/>
      </w:pPr>
      <w:r>
        <w:lastRenderedPageBreak/>
        <w:t>Time constraints</w:t>
      </w:r>
    </w:p>
    <w:p w14:paraId="16750496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223DB873" w14:textId="77777777" w:rsidR="003F7D87" w:rsidRDefault="005C3B9A">
      <w:pPr>
        <w:pStyle w:val="ListBullet"/>
      </w:pPr>
      <w:r>
        <w:t>Risk Tolerance</w:t>
      </w:r>
    </w:p>
    <w:p w14:paraId="34D9D1F8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2358E7CB" w14:textId="77777777" w:rsidR="003F7D87" w:rsidRDefault="005C3B9A">
      <w:pPr>
        <w:pStyle w:val="ListBullet"/>
      </w:pPr>
      <w:r>
        <w:t>Emphasis on production</w:t>
      </w:r>
    </w:p>
    <w:p w14:paraId="24C12247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204CB4DE" w14:textId="77777777" w:rsidR="003F7D87" w:rsidRDefault="005C3B9A">
      <w:pPr>
        <w:pStyle w:val="ListBullet"/>
      </w:pPr>
      <w:r>
        <w:t>Lack of communication and collaboration</w:t>
      </w:r>
    </w:p>
    <w:p w14:paraId="39C36F88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199A87CE" w14:textId="77777777" w:rsidR="003F7D87" w:rsidRDefault="005C3B9A">
      <w:pPr>
        <w:pStyle w:val="ListBullet"/>
      </w:pPr>
      <w:r>
        <w:t>Failure to learn from past incidents</w:t>
      </w:r>
    </w:p>
    <w:p w14:paraId="5858A3AE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5B8C2CBE" w14:textId="77777777" w:rsidR="003F7D87" w:rsidRDefault="005C3B9A">
      <w:pPr>
        <w:pStyle w:val="ListBullet"/>
      </w:pPr>
      <w:r>
        <w:t>Complexity of the construction task</w:t>
      </w:r>
    </w:p>
    <w:p w14:paraId="2B9D4965" w14:textId="77777777" w:rsidR="003F7D87" w:rsidRDefault="005C3B9A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4C156F66" w14:textId="77777777" w:rsidR="003F7D87" w:rsidRDefault="005C3B9A">
      <w:r>
        <w:rPr>
          <w:b/>
        </w:rPr>
        <w:t>What prevented the control from being implemented? Select all that apply.</w:t>
      </w:r>
    </w:p>
    <w:p w14:paraId="6D5F6F5F" w14:textId="77777777" w:rsidR="003F7D87" w:rsidRDefault="005C3B9A">
      <w:pPr>
        <w:pStyle w:val="ListBullet"/>
      </w:pPr>
      <w:r>
        <w:t>Cost considerations</w:t>
      </w:r>
    </w:p>
    <w:p w14:paraId="01408F1E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24BF3244" w14:textId="77777777" w:rsidR="003F7D87" w:rsidRDefault="005C3B9A">
      <w:pPr>
        <w:pStyle w:val="ListBullet"/>
      </w:pPr>
      <w:r>
        <w:t>Lack of understanding or awareness</w:t>
      </w:r>
    </w:p>
    <w:p w14:paraId="55F80F4E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286FF5F2" w14:textId="77777777" w:rsidR="003F7D87" w:rsidRDefault="005C3B9A">
      <w:pPr>
        <w:pStyle w:val="ListBullet"/>
      </w:pPr>
      <w:r>
        <w:t>Resistance to change</w:t>
      </w:r>
    </w:p>
    <w:p w14:paraId="6A3B1589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7B613B0" w14:textId="77777777" w:rsidR="003F7D87" w:rsidRDefault="005C3B9A">
      <w:pPr>
        <w:pStyle w:val="ListBullet"/>
      </w:pPr>
      <w:r>
        <w:t>Inadequate planning</w:t>
      </w:r>
    </w:p>
    <w:p w14:paraId="1F1E4EDC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8C41494" w14:textId="77777777" w:rsidR="003F7D87" w:rsidRDefault="005C3B9A">
      <w:pPr>
        <w:pStyle w:val="ListBullet"/>
      </w:pPr>
      <w:r>
        <w:lastRenderedPageBreak/>
        <w:t>Resource constraints</w:t>
      </w:r>
    </w:p>
    <w:p w14:paraId="4556569E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1C45D7F9" w14:textId="77777777" w:rsidR="003F7D87" w:rsidRDefault="005C3B9A">
      <w:pPr>
        <w:pStyle w:val="ListBullet"/>
      </w:pPr>
      <w:r>
        <w:t>Time constraints</w:t>
      </w:r>
    </w:p>
    <w:p w14:paraId="3E7B2680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1580DB70" w14:textId="77777777" w:rsidR="003F7D87" w:rsidRDefault="005C3B9A">
      <w:pPr>
        <w:pStyle w:val="ListBullet"/>
      </w:pPr>
      <w:r>
        <w:t>Lack of leadership support</w:t>
      </w:r>
    </w:p>
    <w:p w14:paraId="0B6F107D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ED832BF" w14:textId="77777777" w:rsidR="003F7D87" w:rsidRDefault="005C3B9A">
      <w:pPr>
        <w:pStyle w:val="ListBullet"/>
      </w:pPr>
      <w:r>
        <w:t>Perceived inconvenience</w:t>
      </w:r>
    </w:p>
    <w:p w14:paraId="071FB117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65D981D1" w14:textId="77777777" w:rsidR="003F7D87" w:rsidRDefault="005C3B9A">
      <w:pPr>
        <w:pStyle w:val="ListBullet"/>
      </w:pPr>
      <w:r>
        <w:t>Risk Tolerance</w:t>
      </w:r>
    </w:p>
    <w:p w14:paraId="64560D2F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5444B13E" w14:textId="77777777" w:rsidR="003F7D87" w:rsidRDefault="005C3B9A">
      <w:pPr>
        <w:pStyle w:val="ListBullet"/>
      </w:pPr>
      <w:r>
        <w:t>Inadequate training</w:t>
      </w:r>
    </w:p>
    <w:p w14:paraId="6A508A50" w14:textId="77777777" w:rsidR="003F7D87" w:rsidRDefault="005C3B9A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2ED70365" w14:textId="77777777" w:rsidR="003F7D87" w:rsidRDefault="005C3B9A">
      <w:pPr>
        <w:pStyle w:val="ListBullet"/>
      </w:pPr>
      <w:r>
        <w:t>Miscommunication or misinterpretation</w:t>
      </w:r>
    </w:p>
    <w:p w14:paraId="09A9F57D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583B6DF0" w14:textId="77777777" w:rsidR="003F7D87" w:rsidRDefault="005C3B9A">
      <w:r>
        <w:rPr>
          <w:b/>
        </w:rPr>
        <w:t>What prevented the control from being executed? Select all that apply.</w:t>
      </w:r>
    </w:p>
    <w:p w14:paraId="7AF56C7F" w14:textId="77777777" w:rsidR="003F7D87" w:rsidRDefault="005C3B9A">
      <w:pPr>
        <w:pStyle w:val="ListBullet"/>
      </w:pPr>
      <w:r>
        <w:t>Inadequate training</w:t>
      </w:r>
    </w:p>
    <w:p w14:paraId="34503BF3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05189DD7" w14:textId="77777777" w:rsidR="003F7D87" w:rsidRDefault="005C3B9A">
      <w:pPr>
        <w:pStyle w:val="ListBullet"/>
      </w:pPr>
      <w:r>
        <w:t>Lack of supervision</w:t>
      </w:r>
    </w:p>
    <w:p w14:paraId="1C6BFC4D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75BADC7A" w14:textId="77777777" w:rsidR="003F7D87" w:rsidRDefault="005C3B9A">
      <w:pPr>
        <w:pStyle w:val="ListBullet"/>
      </w:pPr>
      <w:r>
        <w:t>Risk Tolerance</w:t>
      </w:r>
    </w:p>
    <w:p w14:paraId="1CA9319A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1E0AF66" w14:textId="77777777" w:rsidR="003F7D87" w:rsidRDefault="005C3B9A">
      <w:pPr>
        <w:pStyle w:val="ListBullet"/>
      </w:pPr>
      <w:r>
        <w:t>Lack of accountability</w:t>
      </w:r>
    </w:p>
    <w:p w14:paraId="43B59659" w14:textId="77777777" w:rsidR="003F7D87" w:rsidRDefault="005C3B9A">
      <w:pPr>
        <w:pStyle w:val="ListBullet"/>
      </w:pPr>
      <w:r>
        <w:lastRenderedPageBreak/>
        <w:t>Lack of accountability:</w:t>
      </w:r>
      <w:r>
        <w:br/>
      </w:r>
      <w:r>
        <w:t xml:space="preserve"> No consequences for non-compliance with high energy control procedures</w:t>
      </w:r>
    </w:p>
    <w:p w14:paraId="2855BA50" w14:textId="77777777" w:rsidR="003F7D87" w:rsidRDefault="005C3B9A">
      <w:pPr>
        <w:pStyle w:val="ListBullet"/>
      </w:pPr>
      <w:r>
        <w:t>Failure to maintain equipment</w:t>
      </w:r>
    </w:p>
    <w:p w14:paraId="7BD94AB4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5A13CBB5" w14:textId="77777777" w:rsidR="003F7D87" w:rsidRDefault="005C3B9A">
      <w:pPr>
        <w:pStyle w:val="ListBullet"/>
      </w:pPr>
      <w:r>
        <w:t>Miscommunication or misunderstandings</w:t>
      </w:r>
    </w:p>
    <w:p w14:paraId="447AC362" w14:textId="77777777" w:rsidR="003F7D87" w:rsidRDefault="005C3B9A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34A65E45" w14:textId="77777777" w:rsidR="003F7D87" w:rsidRDefault="005C3B9A">
      <w:pPr>
        <w:pStyle w:val="ListBullet"/>
      </w:pPr>
      <w:r>
        <w:t>Production pressures</w:t>
      </w:r>
    </w:p>
    <w:p w14:paraId="6D7B4478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2CFEB3C5" w14:textId="77777777" w:rsidR="003F7D87" w:rsidRDefault="005C3B9A">
      <w:pPr>
        <w:pStyle w:val="ListBullet"/>
      </w:pPr>
      <w:r>
        <w:t>Resource constraints</w:t>
      </w:r>
    </w:p>
    <w:p w14:paraId="42434FED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2B5E1C41" w14:textId="77777777" w:rsidR="003F7D87" w:rsidRDefault="005C3B9A">
      <w:pPr>
        <w:pStyle w:val="ListBullet"/>
      </w:pPr>
      <w:r>
        <w:t>Lack of awareness</w:t>
      </w:r>
    </w:p>
    <w:p w14:paraId="546EA555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33C97ECD" w14:textId="77777777" w:rsidR="003F7D87" w:rsidRDefault="005C3B9A">
      <w:pPr>
        <w:pStyle w:val="ListBullet"/>
      </w:pPr>
      <w:r>
        <w:t>Worker fatigue</w:t>
      </w:r>
    </w:p>
    <w:p w14:paraId="54125EE8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5FCFBB5A" w14:textId="77777777" w:rsidR="003F7D87" w:rsidRDefault="005C3B9A">
      <w:pPr>
        <w:pStyle w:val="ListBullet"/>
      </w:pPr>
      <w:r>
        <w:t>Competing priorities</w:t>
      </w:r>
    </w:p>
    <w:p w14:paraId="3F535A11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7BB30701" w14:textId="77777777" w:rsidR="003F7D87" w:rsidRDefault="005C3B9A">
      <w:pPr>
        <w:pStyle w:val="ListBullet"/>
      </w:pPr>
      <w:r>
        <w:t>Willful disregard</w:t>
      </w:r>
    </w:p>
    <w:p w14:paraId="1E20A07C" w14:textId="77777777" w:rsidR="003F7D87" w:rsidRDefault="005C3B9A">
      <w:pPr>
        <w:pStyle w:val="ListBullet"/>
      </w:pPr>
      <w:r>
        <w:t>Willful Disregard:</w:t>
      </w:r>
      <w:r>
        <w:br/>
      </w:r>
      <w:r>
        <w:br/>
        <w:t>Intentional neglect or avoidance of necessary actions or procedures</w:t>
      </w:r>
    </w:p>
    <w:p w14:paraId="64B976E8" w14:textId="77777777" w:rsidR="003F7D87" w:rsidRDefault="005C3B9A">
      <w:r>
        <w:rPr>
          <w:b/>
        </w:rPr>
        <w:t>Permit Required Confined Space: Method of communication with entrants established and maintained?</w:t>
      </w:r>
    </w:p>
    <w:p w14:paraId="3A139586" w14:textId="77777777" w:rsidR="003F7D87" w:rsidRDefault="005C3B9A">
      <w:r>
        <w:t>________________________________________</w:t>
      </w:r>
    </w:p>
    <w:p w14:paraId="1C5BF718" w14:textId="77777777" w:rsidR="003F7D87" w:rsidRDefault="005C3B9A">
      <w:r>
        <w:rPr>
          <w:b/>
        </w:rPr>
        <w:t>Radio or visual means of communication established with entrants tested and verified</w:t>
      </w:r>
    </w:p>
    <w:p w14:paraId="0F231D27" w14:textId="77777777" w:rsidR="003F7D87" w:rsidRDefault="005C3B9A">
      <w:pPr>
        <w:pStyle w:val="ListBullet"/>
      </w:pPr>
      <w:r>
        <w:t>Yes</w:t>
      </w:r>
    </w:p>
    <w:p w14:paraId="512214F1" w14:textId="77777777" w:rsidR="003F7D87" w:rsidRDefault="005C3B9A">
      <w:pPr>
        <w:pStyle w:val="ListBullet"/>
      </w:pPr>
      <w:r>
        <w:t>No</w:t>
      </w:r>
    </w:p>
    <w:p w14:paraId="238A4F19" w14:textId="77777777" w:rsidR="003F7D87" w:rsidRDefault="005C3B9A">
      <w:r>
        <w:rPr>
          <w:b/>
        </w:rPr>
        <w:lastRenderedPageBreak/>
        <w:t>Permit Required Confined Space: Method of communication - Safeguards</w:t>
      </w:r>
    </w:p>
    <w:p w14:paraId="0C093AFE" w14:textId="77777777" w:rsidR="003F7D87" w:rsidRDefault="005C3B9A">
      <w:pPr>
        <w:pStyle w:val="ListBullet"/>
      </w:pPr>
      <w:r>
        <w:t>Establish means of radio or visual communication with entrants</w:t>
      </w:r>
    </w:p>
    <w:p w14:paraId="5928CBA2" w14:textId="77777777" w:rsidR="003F7D87" w:rsidRDefault="005C3B9A">
      <w:pPr>
        <w:pStyle w:val="ListBullet"/>
      </w:pPr>
      <w:r>
        <w:t>Test communication system</w:t>
      </w:r>
    </w:p>
    <w:p w14:paraId="0D18E9E2" w14:textId="77777777" w:rsidR="003F7D87" w:rsidRDefault="005C3B9A">
      <w:r>
        <w:rPr>
          <w:b/>
        </w:rPr>
        <w:t>Reason for lack of Permit Required Confined Space: Method of communication with entrants</w:t>
      </w:r>
    </w:p>
    <w:p w14:paraId="0FD14963" w14:textId="77777777" w:rsidR="003F7D87" w:rsidRDefault="005C3B9A">
      <w:r>
        <w:t>________________________________________</w:t>
      </w:r>
    </w:p>
    <w:p w14:paraId="6AF91CF9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</w:r>
      <w:r>
        <w:rPr>
          <w:b/>
        </w:rPr>
        <w:t>Example: Dropped object hazard(s) not recognized by the crew.</w:t>
      </w:r>
      <w:r>
        <w:rPr>
          <w:b/>
        </w:rPr>
        <w:br/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</w:r>
      <w:r>
        <w:rPr>
          <w:b/>
        </w:rPr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71D97DA1" w14:textId="77777777" w:rsidR="003F7D87" w:rsidRDefault="005C3B9A">
      <w:pPr>
        <w:pStyle w:val="ListBullet"/>
      </w:pPr>
      <w:r>
        <w:t>Communication hazard(s) not recognized</w:t>
      </w:r>
    </w:p>
    <w:p w14:paraId="3FB58F63" w14:textId="77777777" w:rsidR="003F7D87" w:rsidRDefault="005C3B9A">
      <w:pPr>
        <w:pStyle w:val="ListBullet"/>
      </w:pPr>
      <w:r>
        <w:t>Communication control(s) not identified</w:t>
      </w:r>
    </w:p>
    <w:p w14:paraId="334A9338" w14:textId="77777777" w:rsidR="003F7D87" w:rsidRDefault="005C3B9A">
      <w:pPr>
        <w:pStyle w:val="ListBullet"/>
      </w:pPr>
      <w:r>
        <w:t>Communication control(s) not implemented</w:t>
      </w:r>
    </w:p>
    <w:p w14:paraId="4EFEA568" w14:textId="77777777" w:rsidR="003F7D87" w:rsidRDefault="005C3B9A">
      <w:pPr>
        <w:pStyle w:val="ListBullet"/>
      </w:pPr>
      <w:r>
        <w:t>Communication control(s) not executed</w:t>
      </w:r>
    </w:p>
    <w:p w14:paraId="1A1C6D5C" w14:textId="77777777" w:rsidR="003F7D87" w:rsidRDefault="005C3B9A">
      <w:r>
        <w:rPr>
          <w:b/>
        </w:rPr>
        <w:t>What prevented the hazard from being recognized? Select all that apply.</w:t>
      </w:r>
    </w:p>
    <w:p w14:paraId="4F9C2F73" w14:textId="77777777" w:rsidR="003F7D87" w:rsidRDefault="005C3B9A">
      <w:pPr>
        <w:pStyle w:val="ListBullet"/>
      </w:pPr>
      <w:r>
        <w:t>Lack of Knowledge</w:t>
      </w:r>
    </w:p>
    <w:p w14:paraId="35D51E21" w14:textId="77777777" w:rsidR="003F7D87" w:rsidRDefault="005C3B9A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4BF1992D" w14:textId="77777777" w:rsidR="003F7D87" w:rsidRDefault="005C3B9A">
      <w:pPr>
        <w:pStyle w:val="ListBullet"/>
      </w:pPr>
      <w:r>
        <w:t>Inadequate training</w:t>
      </w:r>
    </w:p>
    <w:p w14:paraId="0E8E2E3D" w14:textId="77777777" w:rsidR="003F7D87" w:rsidRDefault="005C3B9A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7F909A4C" w14:textId="77777777" w:rsidR="003F7D87" w:rsidRDefault="005C3B9A">
      <w:pPr>
        <w:pStyle w:val="ListBullet"/>
      </w:pPr>
      <w:r>
        <w:t>Lack of awareness</w:t>
      </w:r>
    </w:p>
    <w:p w14:paraId="697C4207" w14:textId="77777777" w:rsidR="003F7D87" w:rsidRDefault="005C3B9A">
      <w:pPr>
        <w:pStyle w:val="ListBullet"/>
      </w:pPr>
      <w:r>
        <w:lastRenderedPageBreak/>
        <w:t>Lack of awareness:</w:t>
      </w:r>
      <w:r>
        <w:br/>
        <w:t xml:space="preserve"> The team was not aware of all the potential energy sources present in the new work area.</w:t>
      </w:r>
    </w:p>
    <w:p w14:paraId="5EFE0073" w14:textId="77777777" w:rsidR="003F7D87" w:rsidRDefault="005C3B9A">
      <w:pPr>
        <w:pStyle w:val="ListBullet"/>
      </w:pPr>
      <w:r>
        <w:t>Insufficient risk assessment</w:t>
      </w:r>
    </w:p>
    <w:p w14:paraId="516429EC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0AA91D07" w14:textId="77777777" w:rsidR="003F7D87" w:rsidRDefault="005C3B9A">
      <w:pPr>
        <w:pStyle w:val="ListBullet"/>
      </w:pPr>
      <w:r>
        <w:t>Rushed planning or inadequate preparation</w:t>
      </w:r>
    </w:p>
    <w:p w14:paraId="14CB444D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5507FEA3" w14:textId="77777777" w:rsidR="003F7D87" w:rsidRDefault="005C3B9A">
      <w:pPr>
        <w:pStyle w:val="ListBullet"/>
      </w:pPr>
      <w:r>
        <w:t>Lack of communication</w:t>
      </w:r>
    </w:p>
    <w:p w14:paraId="2EC083B0" w14:textId="77777777" w:rsidR="003F7D87" w:rsidRDefault="005C3B9A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2A88D3ED" w14:textId="77777777" w:rsidR="003F7D87" w:rsidRDefault="005C3B9A">
      <w:pPr>
        <w:pStyle w:val="ListBullet"/>
      </w:pPr>
      <w:r>
        <w:t>Inadequate hazard identification process</w:t>
      </w:r>
    </w:p>
    <w:p w14:paraId="5E36EE88" w14:textId="77777777" w:rsidR="003F7D87" w:rsidRDefault="005C3B9A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7C69C386" w14:textId="77777777" w:rsidR="003F7D87" w:rsidRDefault="005C3B9A">
      <w:pPr>
        <w:pStyle w:val="ListBullet"/>
      </w:pPr>
      <w:r>
        <w:t>Unclear responsibilities</w:t>
      </w:r>
    </w:p>
    <w:p w14:paraId="007EF002" w14:textId="77777777" w:rsidR="003F7D87" w:rsidRDefault="005C3B9A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20CA27D0" w14:textId="77777777" w:rsidR="003F7D87" w:rsidRDefault="005C3B9A">
      <w:pPr>
        <w:pStyle w:val="ListBullet"/>
      </w:pPr>
      <w:r>
        <w:t>Assumptions and biases</w:t>
      </w:r>
    </w:p>
    <w:p w14:paraId="06661B0D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16288174" w14:textId="77777777" w:rsidR="003F7D87" w:rsidRDefault="005C3B9A">
      <w:pPr>
        <w:pStyle w:val="ListBullet"/>
      </w:pPr>
      <w:r>
        <w:t>External factors</w:t>
      </w:r>
    </w:p>
    <w:p w14:paraId="2AFAF20E" w14:textId="77777777" w:rsidR="003F7D87" w:rsidRDefault="005C3B9A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7824DA0A" w14:textId="77777777" w:rsidR="003F7D87" w:rsidRDefault="005C3B9A">
      <w:r>
        <w:rPr>
          <w:b/>
        </w:rPr>
        <w:t>What prevented a control from being identified? Select all that apply.</w:t>
      </w:r>
    </w:p>
    <w:p w14:paraId="38CD96C0" w14:textId="77777777" w:rsidR="003F7D87" w:rsidRDefault="005C3B9A">
      <w:pPr>
        <w:pStyle w:val="ListBullet"/>
      </w:pPr>
      <w:r>
        <w:t>Lack of familiarity with specific high energy hazards</w:t>
      </w:r>
    </w:p>
    <w:p w14:paraId="421D0F34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6FDD145B" w14:textId="77777777" w:rsidR="003F7D87" w:rsidRDefault="005C3B9A">
      <w:pPr>
        <w:pStyle w:val="ListBullet"/>
      </w:pPr>
      <w:r>
        <w:t>Inadequate training on high energy controls</w:t>
      </w:r>
    </w:p>
    <w:p w14:paraId="0F62D86E" w14:textId="77777777" w:rsidR="003F7D87" w:rsidRDefault="005C3B9A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5E15A0B1" w14:textId="77777777" w:rsidR="003F7D87" w:rsidRDefault="005C3B9A">
      <w:pPr>
        <w:pStyle w:val="ListBullet"/>
      </w:pPr>
      <w:r>
        <w:lastRenderedPageBreak/>
        <w:t>Insufficient risk assessment</w:t>
      </w:r>
    </w:p>
    <w:p w14:paraId="7EC290FF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094179A8" w14:textId="77777777" w:rsidR="003F7D87" w:rsidRDefault="005C3B9A">
      <w:pPr>
        <w:pStyle w:val="ListBullet"/>
      </w:pPr>
      <w:r>
        <w:t>Lack of available control options</w:t>
      </w:r>
    </w:p>
    <w:p w14:paraId="2FE4CE9D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77D739CB" w14:textId="77777777" w:rsidR="003F7D87" w:rsidRDefault="005C3B9A">
      <w:pPr>
        <w:pStyle w:val="ListBullet"/>
      </w:pPr>
      <w:r>
        <w:t>Resource constraints</w:t>
      </w:r>
    </w:p>
    <w:p w14:paraId="16D11C02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6F2C248F" w14:textId="77777777" w:rsidR="003F7D87" w:rsidRDefault="005C3B9A">
      <w:pPr>
        <w:pStyle w:val="ListBullet"/>
      </w:pPr>
      <w:r>
        <w:t>Time constraints</w:t>
      </w:r>
    </w:p>
    <w:p w14:paraId="0B8365C2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4AE374DB" w14:textId="77777777" w:rsidR="003F7D87" w:rsidRDefault="005C3B9A">
      <w:pPr>
        <w:pStyle w:val="ListBullet"/>
      </w:pPr>
      <w:r>
        <w:t>Risk Tolerance</w:t>
      </w:r>
    </w:p>
    <w:p w14:paraId="1306C3F0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5978184" w14:textId="77777777" w:rsidR="003F7D87" w:rsidRDefault="005C3B9A">
      <w:pPr>
        <w:pStyle w:val="ListBullet"/>
      </w:pPr>
      <w:r>
        <w:t>Emphasis on production</w:t>
      </w:r>
    </w:p>
    <w:p w14:paraId="205068B1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47CD0992" w14:textId="77777777" w:rsidR="003F7D87" w:rsidRDefault="005C3B9A">
      <w:pPr>
        <w:pStyle w:val="ListBullet"/>
      </w:pPr>
      <w:r>
        <w:t>Lack of communication and collaboration</w:t>
      </w:r>
    </w:p>
    <w:p w14:paraId="1FF4F384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132EE1C0" w14:textId="77777777" w:rsidR="003F7D87" w:rsidRDefault="005C3B9A">
      <w:pPr>
        <w:pStyle w:val="ListBullet"/>
      </w:pPr>
      <w:r>
        <w:t>Failure to learn from past incidents</w:t>
      </w:r>
    </w:p>
    <w:p w14:paraId="08975194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3021518A" w14:textId="77777777" w:rsidR="003F7D87" w:rsidRDefault="005C3B9A">
      <w:pPr>
        <w:pStyle w:val="ListBullet"/>
      </w:pPr>
      <w:r>
        <w:t>Complexity of the construction task</w:t>
      </w:r>
    </w:p>
    <w:p w14:paraId="0941EC82" w14:textId="77777777" w:rsidR="003F7D87" w:rsidRDefault="005C3B9A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411AF4BE" w14:textId="77777777" w:rsidR="003F7D87" w:rsidRDefault="005C3B9A">
      <w:r>
        <w:rPr>
          <w:b/>
        </w:rPr>
        <w:t>What prevented the control from being implemented? Select all that apply.</w:t>
      </w:r>
    </w:p>
    <w:p w14:paraId="422BFBBC" w14:textId="77777777" w:rsidR="003F7D87" w:rsidRDefault="005C3B9A">
      <w:pPr>
        <w:pStyle w:val="ListBullet"/>
      </w:pPr>
      <w:r>
        <w:t>Cost considerations</w:t>
      </w:r>
    </w:p>
    <w:p w14:paraId="2C65258D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3F5E6C49" w14:textId="77777777" w:rsidR="003F7D87" w:rsidRDefault="005C3B9A">
      <w:pPr>
        <w:pStyle w:val="ListBullet"/>
      </w:pPr>
      <w:r>
        <w:lastRenderedPageBreak/>
        <w:t>Lack of understanding or awareness</w:t>
      </w:r>
    </w:p>
    <w:p w14:paraId="246D1319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0782731D" w14:textId="77777777" w:rsidR="003F7D87" w:rsidRDefault="005C3B9A">
      <w:pPr>
        <w:pStyle w:val="ListBullet"/>
      </w:pPr>
      <w:r>
        <w:t>Resistance to change</w:t>
      </w:r>
    </w:p>
    <w:p w14:paraId="3286C886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7C77DDD" w14:textId="77777777" w:rsidR="003F7D87" w:rsidRDefault="005C3B9A">
      <w:pPr>
        <w:pStyle w:val="ListBullet"/>
      </w:pPr>
      <w:r>
        <w:t>Inadequate planning</w:t>
      </w:r>
    </w:p>
    <w:p w14:paraId="3B348889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966D658" w14:textId="77777777" w:rsidR="003F7D87" w:rsidRDefault="005C3B9A">
      <w:pPr>
        <w:pStyle w:val="ListBullet"/>
      </w:pPr>
      <w:r>
        <w:t>Resource constraints</w:t>
      </w:r>
    </w:p>
    <w:p w14:paraId="2939E15C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2C8755C6" w14:textId="77777777" w:rsidR="003F7D87" w:rsidRDefault="005C3B9A">
      <w:pPr>
        <w:pStyle w:val="ListBullet"/>
      </w:pPr>
      <w:r>
        <w:t>Time constraints</w:t>
      </w:r>
    </w:p>
    <w:p w14:paraId="5EF24E1E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10ABAFCA" w14:textId="77777777" w:rsidR="003F7D87" w:rsidRDefault="005C3B9A">
      <w:pPr>
        <w:pStyle w:val="ListBullet"/>
      </w:pPr>
      <w:r>
        <w:t>Lack of leadership support</w:t>
      </w:r>
    </w:p>
    <w:p w14:paraId="25839886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447F12BD" w14:textId="77777777" w:rsidR="003F7D87" w:rsidRDefault="005C3B9A">
      <w:pPr>
        <w:pStyle w:val="ListBullet"/>
      </w:pPr>
      <w:r>
        <w:t>Perceived inconvenience</w:t>
      </w:r>
    </w:p>
    <w:p w14:paraId="59FEB021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1AB7C92B" w14:textId="77777777" w:rsidR="003F7D87" w:rsidRDefault="005C3B9A">
      <w:pPr>
        <w:pStyle w:val="ListBullet"/>
      </w:pPr>
      <w:r>
        <w:t>Risk Tolerance</w:t>
      </w:r>
    </w:p>
    <w:p w14:paraId="17AD2EAC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69E42ADD" w14:textId="77777777" w:rsidR="003F7D87" w:rsidRDefault="005C3B9A">
      <w:pPr>
        <w:pStyle w:val="ListBullet"/>
      </w:pPr>
      <w:r>
        <w:t>Inadequate training</w:t>
      </w:r>
    </w:p>
    <w:p w14:paraId="714D4AD5" w14:textId="77777777" w:rsidR="003F7D87" w:rsidRDefault="005C3B9A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3D3CB275" w14:textId="77777777" w:rsidR="003F7D87" w:rsidRDefault="005C3B9A">
      <w:pPr>
        <w:pStyle w:val="ListBullet"/>
      </w:pPr>
      <w:r>
        <w:t>Miscommunication or misinterpretation</w:t>
      </w:r>
    </w:p>
    <w:p w14:paraId="5C970DB1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29F51B50" w14:textId="77777777" w:rsidR="003F7D87" w:rsidRDefault="005C3B9A">
      <w:r>
        <w:rPr>
          <w:b/>
        </w:rPr>
        <w:t>What prevented the control from being executed? Select all that apply.</w:t>
      </w:r>
    </w:p>
    <w:p w14:paraId="3B25A800" w14:textId="77777777" w:rsidR="003F7D87" w:rsidRDefault="005C3B9A">
      <w:pPr>
        <w:pStyle w:val="ListBullet"/>
      </w:pPr>
      <w:r>
        <w:lastRenderedPageBreak/>
        <w:t>Inadequate training</w:t>
      </w:r>
    </w:p>
    <w:p w14:paraId="2EAADCF8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6BEBEF2E" w14:textId="77777777" w:rsidR="003F7D87" w:rsidRDefault="005C3B9A">
      <w:pPr>
        <w:pStyle w:val="ListBullet"/>
      </w:pPr>
      <w:r>
        <w:t>Lack of supervision</w:t>
      </w:r>
    </w:p>
    <w:p w14:paraId="5543B6CA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21C83F9F" w14:textId="77777777" w:rsidR="003F7D87" w:rsidRDefault="005C3B9A">
      <w:pPr>
        <w:pStyle w:val="ListBullet"/>
      </w:pPr>
      <w:r>
        <w:t>Risk Tolerance</w:t>
      </w:r>
    </w:p>
    <w:p w14:paraId="1A3D813E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4493F021" w14:textId="77777777" w:rsidR="003F7D87" w:rsidRDefault="005C3B9A">
      <w:pPr>
        <w:pStyle w:val="ListBullet"/>
      </w:pPr>
      <w:r>
        <w:t>Lack of accountability</w:t>
      </w:r>
    </w:p>
    <w:p w14:paraId="7A6FFC33" w14:textId="77777777" w:rsidR="003F7D87" w:rsidRDefault="005C3B9A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352B250B" w14:textId="77777777" w:rsidR="003F7D87" w:rsidRDefault="005C3B9A">
      <w:pPr>
        <w:pStyle w:val="ListBullet"/>
      </w:pPr>
      <w:r>
        <w:t>Failure to maintain equipment</w:t>
      </w:r>
    </w:p>
    <w:p w14:paraId="5338DBDB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475737A0" w14:textId="77777777" w:rsidR="003F7D87" w:rsidRDefault="005C3B9A">
      <w:pPr>
        <w:pStyle w:val="ListBullet"/>
      </w:pPr>
      <w:r>
        <w:t>Miscommunication or misunderstandings</w:t>
      </w:r>
    </w:p>
    <w:p w14:paraId="77FDD182" w14:textId="77777777" w:rsidR="003F7D87" w:rsidRDefault="005C3B9A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5F5B6701" w14:textId="77777777" w:rsidR="003F7D87" w:rsidRDefault="005C3B9A">
      <w:pPr>
        <w:pStyle w:val="ListBullet"/>
      </w:pPr>
      <w:r>
        <w:t>Production pressures</w:t>
      </w:r>
    </w:p>
    <w:p w14:paraId="508B7817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118AE552" w14:textId="77777777" w:rsidR="003F7D87" w:rsidRDefault="005C3B9A">
      <w:pPr>
        <w:pStyle w:val="ListBullet"/>
      </w:pPr>
      <w:r>
        <w:t>Resource constraints</w:t>
      </w:r>
    </w:p>
    <w:p w14:paraId="188C41E6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57C8D67E" w14:textId="77777777" w:rsidR="003F7D87" w:rsidRDefault="005C3B9A">
      <w:pPr>
        <w:pStyle w:val="ListBullet"/>
      </w:pPr>
      <w:r>
        <w:t>Lack of awareness</w:t>
      </w:r>
    </w:p>
    <w:p w14:paraId="4ED9739E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0735580F" w14:textId="77777777" w:rsidR="003F7D87" w:rsidRDefault="005C3B9A">
      <w:pPr>
        <w:pStyle w:val="ListBullet"/>
      </w:pPr>
      <w:r>
        <w:t>Worker fatigue</w:t>
      </w:r>
    </w:p>
    <w:p w14:paraId="247FDAE4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57FD3372" w14:textId="77777777" w:rsidR="003F7D87" w:rsidRDefault="005C3B9A">
      <w:pPr>
        <w:pStyle w:val="ListBullet"/>
      </w:pPr>
      <w:r>
        <w:t>Competing priorities</w:t>
      </w:r>
    </w:p>
    <w:p w14:paraId="27AB755B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77C1EED5" w14:textId="77777777" w:rsidR="003F7D87" w:rsidRDefault="005C3B9A">
      <w:pPr>
        <w:pStyle w:val="ListBullet"/>
      </w:pPr>
      <w:r>
        <w:t>Willful disregard</w:t>
      </w:r>
    </w:p>
    <w:p w14:paraId="65F46C38" w14:textId="77777777" w:rsidR="003F7D87" w:rsidRDefault="005C3B9A">
      <w:pPr>
        <w:pStyle w:val="ListBullet"/>
      </w:pPr>
      <w:r>
        <w:lastRenderedPageBreak/>
        <w:t>Willful Disregard:</w:t>
      </w:r>
      <w:r>
        <w:br/>
      </w:r>
      <w:r>
        <w:br/>
        <w:t>Intentional neglect or avoidance of necessary actions or procedures</w:t>
      </w:r>
    </w:p>
    <w:p w14:paraId="6CE89082" w14:textId="77777777" w:rsidR="003F7D87" w:rsidRDefault="005C3B9A">
      <w:r>
        <w:rPr>
          <w:b/>
        </w:rPr>
        <w:t>Permit Required Confined Space: Emergency Procedures in place?</w:t>
      </w:r>
    </w:p>
    <w:p w14:paraId="30FCC835" w14:textId="77777777" w:rsidR="003F7D87" w:rsidRDefault="005C3B9A">
      <w:r>
        <w:t>________________________________________</w:t>
      </w:r>
    </w:p>
    <w:p w14:paraId="6C997231" w14:textId="77777777" w:rsidR="003F7D87" w:rsidRDefault="005C3B9A">
      <w:r>
        <w:rPr>
          <w:b/>
        </w:rPr>
        <w:t>Emergency Response:</w:t>
      </w:r>
      <w:r>
        <w:rPr>
          <w:b/>
        </w:rPr>
        <w:br/>
        <w:t>Emergency numbers available</w:t>
      </w:r>
      <w:r>
        <w:rPr>
          <w:b/>
        </w:rPr>
        <w:br/>
        <w:t>Rescue equipment available</w:t>
      </w:r>
    </w:p>
    <w:p w14:paraId="55BEB2F1" w14:textId="77777777" w:rsidR="003F7D87" w:rsidRDefault="005C3B9A">
      <w:pPr>
        <w:pStyle w:val="ListBullet"/>
      </w:pPr>
      <w:r>
        <w:t>Yes</w:t>
      </w:r>
    </w:p>
    <w:p w14:paraId="0FE3AC2F" w14:textId="77777777" w:rsidR="003F7D87" w:rsidRDefault="005C3B9A">
      <w:pPr>
        <w:pStyle w:val="ListBullet"/>
      </w:pPr>
      <w:r>
        <w:t>No</w:t>
      </w:r>
    </w:p>
    <w:p w14:paraId="2C513861" w14:textId="77777777" w:rsidR="003F7D87" w:rsidRDefault="005C3B9A">
      <w:r>
        <w:rPr>
          <w:b/>
        </w:rPr>
        <w:t>Permit Required Confined Space: Emergency Procedures - Safeguards</w:t>
      </w:r>
    </w:p>
    <w:p w14:paraId="42ECA8A5" w14:textId="77777777" w:rsidR="003F7D87" w:rsidRDefault="005C3B9A">
      <w:pPr>
        <w:pStyle w:val="ListBullet"/>
      </w:pPr>
      <w:r>
        <w:t>Post emergency numbers</w:t>
      </w:r>
    </w:p>
    <w:p w14:paraId="0C0E9FC1" w14:textId="77777777" w:rsidR="003F7D87" w:rsidRDefault="005C3B9A">
      <w:pPr>
        <w:pStyle w:val="ListBullet"/>
      </w:pPr>
      <w:r>
        <w:t>Secure rescue equipment</w:t>
      </w:r>
    </w:p>
    <w:p w14:paraId="2813727A" w14:textId="77777777" w:rsidR="003F7D87" w:rsidRDefault="005C3B9A">
      <w:r>
        <w:rPr>
          <w:b/>
        </w:rPr>
        <w:t>Reason for lack of Permit Required Confined Space: Emergency Procedures</w:t>
      </w:r>
    </w:p>
    <w:p w14:paraId="0D1B711D" w14:textId="77777777" w:rsidR="003F7D87" w:rsidRDefault="005C3B9A">
      <w:r>
        <w:t>________________________________________</w:t>
      </w:r>
    </w:p>
    <w:p w14:paraId="70CF2140" w14:textId="77777777" w:rsidR="003F7D87" w:rsidRDefault="005C3B9A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</w:r>
      <w:r>
        <w:rPr>
          <w:b/>
        </w:rPr>
        <w:t>Example: The crew did not identify the need for tethers, C.A.Z. (Controlled Access Zone), etc., to protect from recognized dropped object hazards.</w:t>
      </w:r>
      <w:r>
        <w:rPr>
          <w:b/>
        </w:rPr>
        <w:br/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553B8B89" w14:textId="77777777" w:rsidR="003F7D87" w:rsidRDefault="005C3B9A">
      <w:pPr>
        <w:pStyle w:val="ListBullet"/>
      </w:pPr>
      <w:r>
        <w:t>Emergency Response hazard(s) not recognized</w:t>
      </w:r>
    </w:p>
    <w:p w14:paraId="6864E733" w14:textId="77777777" w:rsidR="003F7D87" w:rsidRDefault="005C3B9A">
      <w:pPr>
        <w:pStyle w:val="ListBullet"/>
      </w:pPr>
      <w:r>
        <w:t>Emergency Response control(s) not identified</w:t>
      </w:r>
    </w:p>
    <w:p w14:paraId="020686F8" w14:textId="77777777" w:rsidR="003F7D87" w:rsidRDefault="005C3B9A">
      <w:pPr>
        <w:pStyle w:val="ListBullet"/>
      </w:pPr>
      <w:r>
        <w:t>Emergency Response control(s) not implemented</w:t>
      </w:r>
    </w:p>
    <w:p w14:paraId="4F7479BC" w14:textId="77777777" w:rsidR="003F7D87" w:rsidRDefault="005C3B9A">
      <w:pPr>
        <w:pStyle w:val="ListBullet"/>
      </w:pPr>
      <w:r>
        <w:t>Emergency Response control(s) not executed</w:t>
      </w:r>
    </w:p>
    <w:p w14:paraId="426F107E" w14:textId="77777777" w:rsidR="003F7D87" w:rsidRDefault="005C3B9A">
      <w:r>
        <w:rPr>
          <w:b/>
        </w:rPr>
        <w:lastRenderedPageBreak/>
        <w:t>What prevented the hazard from being recognized? Select all that apply.</w:t>
      </w:r>
    </w:p>
    <w:p w14:paraId="39D89188" w14:textId="77777777" w:rsidR="003F7D87" w:rsidRDefault="005C3B9A">
      <w:pPr>
        <w:pStyle w:val="ListBullet"/>
      </w:pPr>
      <w:r>
        <w:t>Lack of Knowledge</w:t>
      </w:r>
    </w:p>
    <w:p w14:paraId="4453ED7E" w14:textId="77777777" w:rsidR="003F7D87" w:rsidRDefault="005C3B9A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62CAC181" w14:textId="77777777" w:rsidR="003F7D87" w:rsidRDefault="005C3B9A">
      <w:pPr>
        <w:pStyle w:val="ListBullet"/>
      </w:pPr>
      <w:r>
        <w:t>Inadequate training</w:t>
      </w:r>
    </w:p>
    <w:p w14:paraId="176E5DB0" w14:textId="77777777" w:rsidR="003F7D87" w:rsidRDefault="005C3B9A">
      <w:pPr>
        <w:pStyle w:val="ListBullet"/>
      </w:pPr>
      <w:r>
        <w:t>Inadequate training:</w:t>
      </w:r>
      <w:r>
        <w:br/>
      </w:r>
      <w:r>
        <w:t xml:space="preserve"> The team members had not received sufficient training on hazard recognition and/or energy sources, so they were not aware of potential risks.</w:t>
      </w:r>
    </w:p>
    <w:p w14:paraId="000CEB07" w14:textId="77777777" w:rsidR="003F7D87" w:rsidRDefault="005C3B9A">
      <w:pPr>
        <w:pStyle w:val="ListBullet"/>
      </w:pPr>
      <w:r>
        <w:t>Lack of awareness</w:t>
      </w:r>
    </w:p>
    <w:p w14:paraId="0AA126F7" w14:textId="77777777" w:rsidR="003F7D87" w:rsidRDefault="005C3B9A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636086C7" w14:textId="77777777" w:rsidR="003F7D87" w:rsidRDefault="005C3B9A">
      <w:pPr>
        <w:pStyle w:val="ListBullet"/>
      </w:pPr>
      <w:r>
        <w:t>Insufficient risk assessment</w:t>
      </w:r>
    </w:p>
    <w:p w14:paraId="091F7EDF" w14:textId="77777777" w:rsidR="003F7D87" w:rsidRDefault="005C3B9A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1852D49B" w14:textId="77777777" w:rsidR="003F7D87" w:rsidRDefault="005C3B9A">
      <w:pPr>
        <w:pStyle w:val="ListBullet"/>
      </w:pPr>
      <w:r>
        <w:t>Rushed planning or inadequate preparation</w:t>
      </w:r>
    </w:p>
    <w:p w14:paraId="3CB2FC80" w14:textId="77777777" w:rsidR="003F7D87" w:rsidRDefault="005C3B9A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398D8B33" w14:textId="77777777" w:rsidR="003F7D87" w:rsidRDefault="005C3B9A">
      <w:pPr>
        <w:pStyle w:val="ListBullet"/>
      </w:pPr>
      <w:r>
        <w:t>Lack of communication</w:t>
      </w:r>
    </w:p>
    <w:p w14:paraId="0621EF0F" w14:textId="77777777" w:rsidR="003F7D87" w:rsidRDefault="005C3B9A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5EDCC985" w14:textId="77777777" w:rsidR="003F7D87" w:rsidRDefault="005C3B9A">
      <w:pPr>
        <w:pStyle w:val="ListBullet"/>
      </w:pPr>
      <w:r>
        <w:t>Inadequate hazard identification process</w:t>
      </w:r>
    </w:p>
    <w:p w14:paraId="572BE090" w14:textId="77777777" w:rsidR="003F7D87" w:rsidRDefault="005C3B9A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4952C7B5" w14:textId="77777777" w:rsidR="003F7D87" w:rsidRDefault="005C3B9A">
      <w:pPr>
        <w:pStyle w:val="ListBullet"/>
      </w:pPr>
      <w:r>
        <w:t>Unclear responsibilities</w:t>
      </w:r>
    </w:p>
    <w:p w14:paraId="07C44AF7" w14:textId="77777777" w:rsidR="003F7D87" w:rsidRDefault="005C3B9A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107CA1E7" w14:textId="77777777" w:rsidR="003F7D87" w:rsidRDefault="005C3B9A">
      <w:pPr>
        <w:pStyle w:val="ListBullet"/>
      </w:pPr>
      <w:r>
        <w:t>Assumptions and biases</w:t>
      </w:r>
    </w:p>
    <w:p w14:paraId="185BC8ED" w14:textId="77777777" w:rsidR="003F7D87" w:rsidRDefault="005C3B9A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1437F3CF" w14:textId="77777777" w:rsidR="003F7D87" w:rsidRDefault="005C3B9A">
      <w:pPr>
        <w:pStyle w:val="ListBullet"/>
      </w:pPr>
      <w:r>
        <w:t>External factors</w:t>
      </w:r>
    </w:p>
    <w:p w14:paraId="4190F928" w14:textId="77777777" w:rsidR="003F7D87" w:rsidRDefault="005C3B9A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71B34CC5" w14:textId="77777777" w:rsidR="003F7D87" w:rsidRDefault="005C3B9A">
      <w:r>
        <w:rPr>
          <w:b/>
        </w:rPr>
        <w:lastRenderedPageBreak/>
        <w:t>What prevented a control from being identified? Select all that apply.</w:t>
      </w:r>
    </w:p>
    <w:p w14:paraId="06950839" w14:textId="77777777" w:rsidR="003F7D87" w:rsidRDefault="005C3B9A">
      <w:pPr>
        <w:pStyle w:val="ListBullet"/>
      </w:pPr>
      <w:r>
        <w:t>Lack of familiarity with specific high energy hazards</w:t>
      </w:r>
    </w:p>
    <w:p w14:paraId="1E69207E" w14:textId="77777777" w:rsidR="003F7D87" w:rsidRDefault="005C3B9A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42103493" w14:textId="77777777" w:rsidR="003F7D87" w:rsidRDefault="005C3B9A">
      <w:pPr>
        <w:pStyle w:val="ListBullet"/>
      </w:pPr>
      <w:r>
        <w:t>Inadequate training on high energy controls</w:t>
      </w:r>
    </w:p>
    <w:p w14:paraId="02BDCB17" w14:textId="77777777" w:rsidR="003F7D87" w:rsidRDefault="005C3B9A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4624E31C" w14:textId="77777777" w:rsidR="003F7D87" w:rsidRDefault="005C3B9A">
      <w:pPr>
        <w:pStyle w:val="ListBullet"/>
      </w:pPr>
      <w:r>
        <w:t>Insufficient risk assessment</w:t>
      </w:r>
    </w:p>
    <w:p w14:paraId="10297408" w14:textId="77777777" w:rsidR="003F7D87" w:rsidRDefault="005C3B9A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21550CA2" w14:textId="77777777" w:rsidR="003F7D87" w:rsidRDefault="005C3B9A">
      <w:pPr>
        <w:pStyle w:val="ListBullet"/>
      </w:pPr>
      <w:r>
        <w:t>Lack of available control options</w:t>
      </w:r>
    </w:p>
    <w:p w14:paraId="56D25F64" w14:textId="77777777" w:rsidR="003F7D87" w:rsidRDefault="005C3B9A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5FA2768A" w14:textId="77777777" w:rsidR="003F7D87" w:rsidRDefault="005C3B9A">
      <w:pPr>
        <w:pStyle w:val="ListBullet"/>
      </w:pPr>
      <w:r>
        <w:t>Resource constraints</w:t>
      </w:r>
    </w:p>
    <w:p w14:paraId="76AA6598" w14:textId="77777777" w:rsidR="003F7D87" w:rsidRDefault="005C3B9A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020873C8" w14:textId="77777777" w:rsidR="003F7D87" w:rsidRDefault="005C3B9A">
      <w:pPr>
        <w:pStyle w:val="ListBullet"/>
      </w:pPr>
      <w:r>
        <w:t>Time constraints</w:t>
      </w:r>
    </w:p>
    <w:p w14:paraId="194E6101" w14:textId="77777777" w:rsidR="003F7D87" w:rsidRDefault="005C3B9A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6EEC1052" w14:textId="77777777" w:rsidR="003F7D87" w:rsidRDefault="005C3B9A">
      <w:pPr>
        <w:pStyle w:val="ListBullet"/>
      </w:pPr>
      <w:r>
        <w:t>Risk Tolerance</w:t>
      </w:r>
    </w:p>
    <w:p w14:paraId="713B0A07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0FCB2A5" w14:textId="77777777" w:rsidR="003F7D87" w:rsidRDefault="005C3B9A">
      <w:pPr>
        <w:pStyle w:val="ListBullet"/>
      </w:pPr>
      <w:r>
        <w:t>Emphasis on production</w:t>
      </w:r>
    </w:p>
    <w:p w14:paraId="795E2068" w14:textId="77777777" w:rsidR="003F7D87" w:rsidRDefault="005C3B9A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2B0E2607" w14:textId="77777777" w:rsidR="003F7D87" w:rsidRDefault="005C3B9A">
      <w:pPr>
        <w:pStyle w:val="ListBullet"/>
      </w:pPr>
      <w:r>
        <w:t>Lack of communication and collaboration</w:t>
      </w:r>
    </w:p>
    <w:p w14:paraId="58D59D4E" w14:textId="77777777" w:rsidR="003F7D87" w:rsidRDefault="005C3B9A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16008D1C" w14:textId="77777777" w:rsidR="003F7D87" w:rsidRDefault="005C3B9A">
      <w:pPr>
        <w:pStyle w:val="ListBullet"/>
      </w:pPr>
      <w:r>
        <w:t>Failure to learn from past incidents</w:t>
      </w:r>
    </w:p>
    <w:p w14:paraId="2E32217F" w14:textId="77777777" w:rsidR="003F7D87" w:rsidRDefault="005C3B9A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543BD310" w14:textId="77777777" w:rsidR="003F7D87" w:rsidRDefault="005C3B9A">
      <w:pPr>
        <w:pStyle w:val="ListBullet"/>
      </w:pPr>
      <w:r>
        <w:t>Complexity of the construction task</w:t>
      </w:r>
    </w:p>
    <w:p w14:paraId="161CE30F" w14:textId="77777777" w:rsidR="003F7D87" w:rsidRDefault="005C3B9A">
      <w:pPr>
        <w:pStyle w:val="ListBullet"/>
      </w:pPr>
      <w:r>
        <w:lastRenderedPageBreak/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6D3F6C8C" w14:textId="77777777" w:rsidR="003F7D87" w:rsidRDefault="005C3B9A">
      <w:r>
        <w:rPr>
          <w:b/>
        </w:rPr>
        <w:t>What prevented the control from being implemented? Select all that apply.</w:t>
      </w:r>
    </w:p>
    <w:p w14:paraId="3534163E" w14:textId="77777777" w:rsidR="003F7D87" w:rsidRDefault="005C3B9A">
      <w:pPr>
        <w:pStyle w:val="ListBullet"/>
      </w:pPr>
      <w:r>
        <w:t>Cost considerations</w:t>
      </w:r>
    </w:p>
    <w:p w14:paraId="2A462B35" w14:textId="77777777" w:rsidR="003F7D87" w:rsidRDefault="005C3B9A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60F44C32" w14:textId="77777777" w:rsidR="003F7D87" w:rsidRDefault="005C3B9A">
      <w:pPr>
        <w:pStyle w:val="ListBullet"/>
      </w:pPr>
      <w:r>
        <w:t>Lack of understanding or awareness</w:t>
      </w:r>
    </w:p>
    <w:p w14:paraId="171BFFFF" w14:textId="77777777" w:rsidR="003F7D87" w:rsidRDefault="005C3B9A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28388758" w14:textId="77777777" w:rsidR="003F7D87" w:rsidRDefault="005C3B9A">
      <w:pPr>
        <w:pStyle w:val="ListBullet"/>
      </w:pPr>
      <w:r>
        <w:t>Resistance to change</w:t>
      </w:r>
    </w:p>
    <w:p w14:paraId="1BAD0D2B" w14:textId="77777777" w:rsidR="003F7D87" w:rsidRDefault="005C3B9A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58DEE810" w14:textId="77777777" w:rsidR="003F7D87" w:rsidRDefault="005C3B9A">
      <w:pPr>
        <w:pStyle w:val="ListBullet"/>
      </w:pPr>
      <w:r>
        <w:t>Inadequate planning</w:t>
      </w:r>
    </w:p>
    <w:p w14:paraId="7A79858D" w14:textId="77777777" w:rsidR="003F7D87" w:rsidRDefault="005C3B9A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230566F7" w14:textId="77777777" w:rsidR="003F7D87" w:rsidRDefault="005C3B9A">
      <w:pPr>
        <w:pStyle w:val="ListBullet"/>
      </w:pPr>
      <w:r>
        <w:t>Resource constraints</w:t>
      </w:r>
    </w:p>
    <w:p w14:paraId="214BC535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72D953EC" w14:textId="77777777" w:rsidR="003F7D87" w:rsidRDefault="005C3B9A">
      <w:pPr>
        <w:pStyle w:val="ListBullet"/>
      </w:pPr>
      <w:r>
        <w:t>Time constraints</w:t>
      </w:r>
    </w:p>
    <w:p w14:paraId="1675847D" w14:textId="77777777" w:rsidR="003F7D87" w:rsidRDefault="005C3B9A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5687DB6" w14:textId="77777777" w:rsidR="003F7D87" w:rsidRDefault="005C3B9A">
      <w:pPr>
        <w:pStyle w:val="ListBullet"/>
      </w:pPr>
      <w:r>
        <w:t>Lack of leadership support</w:t>
      </w:r>
    </w:p>
    <w:p w14:paraId="04AB81D8" w14:textId="77777777" w:rsidR="003F7D87" w:rsidRDefault="005C3B9A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42A0DCF6" w14:textId="77777777" w:rsidR="003F7D87" w:rsidRDefault="005C3B9A">
      <w:pPr>
        <w:pStyle w:val="ListBullet"/>
      </w:pPr>
      <w:r>
        <w:t>Perceived inconvenience</w:t>
      </w:r>
    </w:p>
    <w:p w14:paraId="3049AAA0" w14:textId="77777777" w:rsidR="003F7D87" w:rsidRDefault="005C3B9A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15238D20" w14:textId="77777777" w:rsidR="003F7D87" w:rsidRDefault="005C3B9A">
      <w:pPr>
        <w:pStyle w:val="ListBullet"/>
      </w:pPr>
      <w:r>
        <w:t>Risk Tolerance</w:t>
      </w:r>
    </w:p>
    <w:p w14:paraId="0FE9C5AB" w14:textId="77777777" w:rsidR="003F7D87" w:rsidRDefault="005C3B9A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1650D7B6" w14:textId="77777777" w:rsidR="003F7D87" w:rsidRDefault="005C3B9A">
      <w:pPr>
        <w:pStyle w:val="ListBullet"/>
      </w:pPr>
      <w:r>
        <w:t>Inadequate training</w:t>
      </w:r>
    </w:p>
    <w:p w14:paraId="36702980" w14:textId="77777777" w:rsidR="003F7D87" w:rsidRDefault="005C3B9A">
      <w:pPr>
        <w:pStyle w:val="ListBullet"/>
      </w:pPr>
      <w:r>
        <w:lastRenderedPageBreak/>
        <w:t>Inadequate training:</w:t>
      </w:r>
      <w:r>
        <w:br/>
        <w:t xml:space="preserve"> Workers lack the necessary training on how to use or maintain the high energy controls effectively.</w:t>
      </w:r>
    </w:p>
    <w:p w14:paraId="07F4D8D0" w14:textId="77777777" w:rsidR="003F7D87" w:rsidRDefault="005C3B9A">
      <w:pPr>
        <w:pStyle w:val="ListBullet"/>
      </w:pPr>
      <w:r>
        <w:t>Miscommunication or misinterpretation</w:t>
      </w:r>
    </w:p>
    <w:p w14:paraId="572E57B6" w14:textId="77777777" w:rsidR="003F7D87" w:rsidRDefault="005C3B9A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27E7CB24" w14:textId="77777777" w:rsidR="003F7D87" w:rsidRDefault="005C3B9A">
      <w:r>
        <w:rPr>
          <w:b/>
        </w:rPr>
        <w:t>What prevented the control from being executed? Select all that apply.</w:t>
      </w:r>
    </w:p>
    <w:p w14:paraId="0268FEBF" w14:textId="77777777" w:rsidR="003F7D87" w:rsidRDefault="005C3B9A">
      <w:pPr>
        <w:pStyle w:val="ListBullet"/>
      </w:pPr>
      <w:r>
        <w:t>Inadequate training</w:t>
      </w:r>
    </w:p>
    <w:p w14:paraId="110190A0" w14:textId="77777777" w:rsidR="003F7D87" w:rsidRDefault="005C3B9A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0415F630" w14:textId="77777777" w:rsidR="003F7D87" w:rsidRDefault="005C3B9A">
      <w:pPr>
        <w:pStyle w:val="ListBullet"/>
      </w:pPr>
      <w:r>
        <w:t>Lack of supervision</w:t>
      </w:r>
    </w:p>
    <w:p w14:paraId="5992526C" w14:textId="77777777" w:rsidR="003F7D87" w:rsidRDefault="005C3B9A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5D70E1E8" w14:textId="77777777" w:rsidR="003F7D87" w:rsidRDefault="005C3B9A">
      <w:pPr>
        <w:pStyle w:val="ListBullet"/>
      </w:pPr>
      <w:r>
        <w:t>Risk Tolerance</w:t>
      </w:r>
    </w:p>
    <w:p w14:paraId="4E9777F8" w14:textId="77777777" w:rsidR="003F7D87" w:rsidRDefault="005C3B9A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3E23425" w14:textId="77777777" w:rsidR="003F7D87" w:rsidRDefault="005C3B9A">
      <w:pPr>
        <w:pStyle w:val="ListBullet"/>
      </w:pPr>
      <w:r>
        <w:t>Lack of accountability</w:t>
      </w:r>
    </w:p>
    <w:p w14:paraId="37F73B1F" w14:textId="77777777" w:rsidR="003F7D87" w:rsidRDefault="005C3B9A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2A3D946" w14:textId="77777777" w:rsidR="003F7D87" w:rsidRDefault="005C3B9A">
      <w:pPr>
        <w:pStyle w:val="ListBullet"/>
      </w:pPr>
      <w:r>
        <w:t>Failure to maintain equipment</w:t>
      </w:r>
    </w:p>
    <w:p w14:paraId="02D31113" w14:textId="77777777" w:rsidR="003F7D87" w:rsidRDefault="005C3B9A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7642B3AE" w14:textId="77777777" w:rsidR="003F7D87" w:rsidRDefault="005C3B9A">
      <w:pPr>
        <w:pStyle w:val="ListBullet"/>
      </w:pPr>
      <w:r>
        <w:t>Miscommunication or misunderstandings</w:t>
      </w:r>
    </w:p>
    <w:p w14:paraId="77F419BD" w14:textId="77777777" w:rsidR="003F7D87" w:rsidRDefault="005C3B9A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6A8C5E6B" w14:textId="77777777" w:rsidR="003F7D87" w:rsidRDefault="005C3B9A">
      <w:pPr>
        <w:pStyle w:val="ListBullet"/>
      </w:pPr>
      <w:r>
        <w:t>Production pressures</w:t>
      </w:r>
    </w:p>
    <w:p w14:paraId="260F2B54" w14:textId="77777777" w:rsidR="003F7D87" w:rsidRDefault="005C3B9A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2EFE040B" w14:textId="77777777" w:rsidR="003F7D87" w:rsidRDefault="005C3B9A">
      <w:pPr>
        <w:pStyle w:val="ListBullet"/>
      </w:pPr>
      <w:r>
        <w:t>Resource constraints</w:t>
      </w:r>
    </w:p>
    <w:p w14:paraId="61EDDB42" w14:textId="77777777" w:rsidR="003F7D87" w:rsidRDefault="005C3B9A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7D0154D4" w14:textId="77777777" w:rsidR="003F7D87" w:rsidRDefault="005C3B9A">
      <w:pPr>
        <w:pStyle w:val="ListBullet"/>
      </w:pPr>
      <w:r>
        <w:t>Lack of awareness</w:t>
      </w:r>
    </w:p>
    <w:p w14:paraId="372051C3" w14:textId="77777777" w:rsidR="003F7D87" w:rsidRDefault="005C3B9A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6DED6C58" w14:textId="77777777" w:rsidR="003F7D87" w:rsidRDefault="005C3B9A">
      <w:pPr>
        <w:pStyle w:val="ListBullet"/>
      </w:pPr>
      <w:r>
        <w:lastRenderedPageBreak/>
        <w:t>Worker fatigue</w:t>
      </w:r>
    </w:p>
    <w:p w14:paraId="48626940" w14:textId="77777777" w:rsidR="003F7D87" w:rsidRDefault="005C3B9A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026C8AB4" w14:textId="77777777" w:rsidR="003F7D87" w:rsidRDefault="005C3B9A">
      <w:pPr>
        <w:pStyle w:val="ListBullet"/>
      </w:pPr>
      <w:r>
        <w:t>Competing priorities</w:t>
      </w:r>
    </w:p>
    <w:p w14:paraId="1911D5B0" w14:textId="77777777" w:rsidR="003F7D87" w:rsidRDefault="005C3B9A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5C3F808D" w14:textId="77777777" w:rsidR="003F7D87" w:rsidRDefault="005C3B9A">
      <w:pPr>
        <w:pStyle w:val="ListBullet"/>
      </w:pPr>
      <w:r>
        <w:t>Willful disregard</w:t>
      </w:r>
    </w:p>
    <w:p w14:paraId="0B339A3C" w14:textId="77777777" w:rsidR="003F7D87" w:rsidRDefault="005C3B9A">
      <w:pPr>
        <w:pStyle w:val="ListBullet"/>
      </w:pPr>
      <w:r>
        <w:t>Willful Disregard:</w:t>
      </w:r>
      <w:r>
        <w:br/>
      </w:r>
      <w:r>
        <w:br/>
        <w:t>Intentional neglect or avoidance of necessary actions or procedures</w:t>
      </w:r>
    </w:p>
    <w:p w14:paraId="55B0B0AF" w14:textId="77777777" w:rsidR="003F7D87" w:rsidRDefault="005C3B9A">
      <w:pPr>
        <w:pStyle w:val="Heading2"/>
      </w:pPr>
      <w:r>
        <w:t>Complete Assessment</w:t>
      </w:r>
    </w:p>
    <w:p w14:paraId="76770EF3" w14:textId="77777777" w:rsidR="003F7D87" w:rsidRDefault="005C3B9A">
      <w:r>
        <w:rPr>
          <w:b/>
        </w:rPr>
        <w:t>Location | Notes | Comments</w:t>
      </w:r>
    </w:p>
    <w:p w14:paraId="50857743" w14:textId="77777777" w:rsidR="003F7D87" w:rsidRDefault="005C3B9A">
      <w:r>
        <w:t>________________________________________</w:t>
      </w:r>
    </w:p>
    <w:p w14:paraId="2B3D3044" w14:textId="77777777" w:rsidR="003F7D87" w:rsidRDefault="005C3B9A">
      <w:r>
        <w:rPr>
          <w:b/>
        </w:rPr>
        <w:t>Frontline supervisor(s) responsible for operation</w:t>
      </w:r>
    </w:p>
    <w:p w14:paraId="65715BE5" w14:textId="77777777" w:rsidR="003F7D87" w:rsidRDefault="005C3B9A">
      <w:r>
        <w:t>________________________________________</w:t>
      </w:r>
    </w:p>
    <w:p w14:paraId="48DF4D10" w14:textId="77777777" w:rsidR="003F7D87" w:rsidRDefault="005C3B9A">
      <w:r>
        <w:rPr>
          <w:b/>
        </w:rPr>
        <w:t>Superintendent and/or Foreman</w:t>
      </w:r>
    </w:p>
    <w:p w14:paraId="399C35BB" w14:textId="77777777" w:rsidR="003F7D87" w:rsidRDefault="005C3B9A">
      <w:r>
        <w:t>________________________________________</w:t>
      </w:r>
    </w:p>
    <w:p w14:paraId="38C61562" w14:textId="77777777" w:rsidR="003F7D87" w:rsidRDefault="005C3B9A">
      <w:r>
        <w:rPr>
          <w:b/>
        </w:rPr>
        <w:t>STCKY Success - Description of Recognition</w:t>
      </w:r>
    </w:p>
    <w:p w14:paraId="222F3143" w14:textId="77777777" w:rsidR="003F7D87" w:rsidRDefault="005C3B9A">
      <w:r>
        <w:t>________________________________________</w:t>
      </w:r>
    </w:p>
    <w:p w14:paraId="078196F5" w14:textId="77777777" w:rsidR="003F7D87" w:rsidRDefault="005C3B9A">
      <w:r>
        <w:rPr>
          <w:b/>
        </w:rPr>
        <w:t>STCKY Luck - Description of Coaching</w:t>
      </w:r>
    </w:p>
    <w:p w14:paraId="1188F0A6" w14:textId="77777777" w:rsidR="003F7D87" w:rsidRDefault="005C3B9A">
      <w:r>
        <w:t>________________________________________</w:t>
      </w:r>
    </w:p>
    <w:p w14:paraId="4D84DA42" w14:textId="77777777" w:rsidR="003F7D87" w:rsidRDefault="005C3B9A">
      <w:r>
        <w:rPr>
          <w:b/>
        </w:rPr>
        <w:t>Individuals receiving recognition (Select all that apply)</w:t>
      </w:r>
    </w:p>
    <w:p w14:paraId="7CB5FA87" w14:textId="77777777" w:rsidR="003F7D87" w:rsidRDefault="005C3B9A">
      <w:r>
        <w:t>________________________________________</w:t>
      </w:r>
    </w:p>
    <w:p w14:paraId="6C59041A" w14:textId="77777777" w:rsidR="003F7D87" w:rsidRDefault="005C3B9A">
      <w:r>
        <w:rPr>
          <w:b/>
        </w:rPr>
        <w:t>Send notification to Sundt Supervisor(s) | Trade Partner Supervisor(s) | HS&amp;E Manager</w:t>
      </w:r>
    </w:p>
    <w:p w14:paraId="2DFF4B6A" w14:textId="77777777" w:rsidR="003F7D87" w:rsidRDefault="005C3B9A">
      <w:r>
        <w:t>________________________________________</w:t>
      </w:r>
    </w:p>
    <w:p w14:paraId="35FCDFA0" w14:textId="77777777" w:rsidR="003F7D87" w:rsidRDefault="005C3B9A">
      <w:r>
        <w:rPr>
          <w:b/>
        </w:rPr>
        <w:t>Submit</w:t>
      </w:r>
    </w:p>
    <w:p w14:paraId="411BC6DB" w14:textId="77777777" w:rsidR="003F7D87" w:rsidRDefault="005C3B9A">
      <w:r>
        <w:t>________________________________________</w:t>
      </w:r>
    </w:p>
    <w:sectPr w:rsidR="003F7D8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5787966">
    <w:abstractNumId w:val="8"/>
  </w:num>
  <w:num w:numId="2" w16cid:durableId="2034375116">
    <w:abstractNumId w:val="6"/>
  </w:num>
  <w:num w:numId="3" w16cid:durableId="1826311853">
    <w:abstractNumId w:val="5"/>
  </w:num>
  <w:num w:numId="4" w16cid:durableId="118493014">
    <w:abstractNumId w:val="4"/>
  </w:num>
  <w:num w:numId="5" w16cid:durableId="653030645">
    <w:abstractNumId w:val="7"/>
  </w:num>
  <w:num w:numId="6" w16cid:durableId="255871428">
    <w:abstractNumId w:val="3"/>
  </w:num>
  <w:num w:numId="7" w16cid:durableId="1551958675">
    <w:abstractNumId w:val="2"/>
  </w:num>
  <w:num w:numId="8" w16cid:durableId="755592754">
    <w:abstractNumId w:val="1"/>
  </w:num>
  <w:num w:numId="9" w16cid:durableId="942031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4B4"/>
    <w:rsid w:val="00034616"/>
    <w:rsid w:val="0006063C"/>
    <w:rsid w:val="0015074B"/>
    <w:rsid w:val="0029639D"/>
    <w:rsid w:val="00326F90"/>
    <w:rsid w:val="003F7D87"/>
    <w:rsid w:val="005C3B9A"/>
    <w:rsid w:val="00A71A8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5D5B0121-C541-445A-BFF6-13CDF647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8844</Words>
  <Characters>50417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2026-07-17T15:08:00Z</dcterms:modified>
  <cp:category/>
</cp:coreProperties>
</file>